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rFonts w:hint="eastAsia"/>
          <w:b/>
          <w:bCs/>
          <w:sz w:val="36"/>
          <w:szCs w:val="36"/>
          <w:lang w:val="en-US" w:eastAsia="zh-CN"/>
        </w:rPr>
        <w:t>第五组小组讨论转写</w:t>
      </w:r>
    </w:p>
    <w:p>
      <w:pPr>
        <w:rPr>
          <w:rFonts w:hint="default" w:eastAsia="宋体"/>
          <w:lang w:val="en-US" w:eastAsia="zh-CN"/>
        </w:rPr>
      </w:pPr>
      <w:r>
        <w:rPr>
          <w:rFonts w:hint="eastAsia"/>
          <w:lang w:eastAsia="zh-CN"/>
        </w:rPr>
        <w:t>Eva</w:t>
      </w:r>
      <w:r>
        <w:t xml:space="preserve">(00:00:01): </w:t>
      </w:r>
      <w:r>
        <w:rPr>
          <w:rFonts w:hint="eastAsia"/>
          <w:lang w:val="en-US" w:eastAsia="zh-CN"/>
        </w:rPr>
        <w:t>大家好，我是UKM传播学在读博士Eva,非常感谢大家的参与和帮忙。我主要研究中国</w:t>
      </w:r>
      <w:r>
        <w:t>留学生在马来西亚的跨文化适应</w:t>
      </w:r>
      <w:r>
        <w:rPr>
          <w:rFonts w:hint="eastAsia"/>
          <w:lang w:eastAsia="zh-CN"/>
        </w:rPr>
        <w:t>，</w:t>
      </w:r>
      <w:r>
        <w:rPr>
          <w:rFonts w:hint="eastAsia"/>
          <w:lang w:val="en-US" w:eastAsia="zh-CN"/>
        </w:rPr>
        <w:t>今天</w:t>
      </w:r>
      <w:r>
        <w:t>邀请了来自不同学校的五位同学</w:t>
      </w:r>
      <w:r>
        <w:rPr>
          <w:rFonts w:hint="eastAsia"/>
          <w:lang w:val="en-US" w:eastAsia="zh-CN"/>
        </w:rPr>
        <w:t>开展</w:t>
      </w:r>
      <w:r>
        <w:t>线上讨论</w:t>
      </w:r>
      <w:r>
        <w:rPr>
          <w:rFonts w:hint="eastAsia"/>
          <w:lang w:eastAsia="zh-CN"/>
        </w:rPr>
        <w:t>，</w:t>
      </w:r>
      <w:r>
        <w:rPr>
          <w:rFonts w:hint="eastAsia"/>
          <w:lang w:val="en-US" w:eastAsia="zh-CN"/>
        </w:rPr>
        <w:t>以此了解</w:t>
      </w:r>
      <w:r>
        <w:t>大家来马来西亚留学的动机，以及在马来西亚留学的适应情况。先请大家来介绍一下自己的姓名，只要说昵称就好了哈</w:t>
      </w:r>
      <w:r>
        <w:rPr>
          <w:rFonts w:hint="eastAsia"/>
          <w:lang w:val="en-US" w:eastAsia="zh-CN"/>
        </w:rPr>
        <w:t>,</w:t>
      </w:r>
      <w:r>
        <w:t>自己所在的学校</w:t>
      </w:r>
      <w:r>
        <w:rPr>
          <w:rFonts w:hint="eastAsia"/>
          <w:lang w:val="en-US" w:eastAsia="zh-CN"/>
        </w:rPr>
        <w:t>,</w:t>
      </w:r>
      <w:r>
        <w:t>专业以及就读的学期</w:t>
      </w:r>
      <w:r>
        <w:rPr>
          <w:rFonts w:hint="eastAsia"/>
          <w:lang w:val="en-US" w:eastAsia="zh-CN"/>
        </w:rPr>
        <w:t>和是否有海外经历</w:t>
      </w:r>
      <w:r>
        <w:t>。我们先从</w:t>
      </w:r>
      <w:r>
        <w:rPr>
          <w:rFonts w:hint="eastAsia"/>
          <w:lang w:val="en-US" w:eastAsia="zh-CN"/>
        </w:rPr>
        <w:t>小</w:t>
      </w:r>
      <w:r>
        <w:t>威</w:t>
      </w:r>
      <w:r>
        <w:rPr>
          <w:rFonts w:hint="eastAsia"/>
          <w:lang w:val="en-US" w:eastAsia="zh-CN"/>
        </w:rPr>
        <w:t>开始哈。</w:t>
      </w:r>
    </w:p>
    <w:p>
      <w:pPr>
        <w:rPr>
          <w:rFonts w:hint="default" w:eastAsia="宋体"/>
          <w:lang w:val="en-US" w:eastAsia="zh-CN"/>
        </w:rPr>
      </w:pPr>
      <w:r>
        <w:t>龚志威(00:00:</w:t>
      </w:r>
      <w:r>
        <w:rPr>
          <w:rFonts w:hint="eastAsia"/>
          <w:lang w:val="en-US" w:eastAsia="zh-CN"/>
        </w:rPr>
        <w:t>4</w:t>
      </w:r>
      <w:r>
        <w:t>6): 大家好。我</w:t>
      </w:r>
      <w:r>
        <w:rPr>
          <w:rFonts w:hint="eastAsia"/>
          <w:lang w:val="en-US" w:eastAsia="zh-CN"/>
        </w:rPr>
        <w:t>是UM的</w:t>
      </w:r>
      <w:r>
        <w:t>龚志威</w:t>
      </w:r>
      <w:r>
        <w:rPr>
          <w:rFonts w:hint="eastAsia"/>
          <w:lang w:eastAsia="zh-CN"/>
        </w:rPr>
        <w:t>，</w:t>
      </w:r>
      <w:r>
        <w:t>我的专业是体育</w:t>
      </w:r>
      <w:r>
        <w:rPr>
          <w:rFonts w:hint="eastAsia"/>
          <w:lang w:val="en-US" w:eastAsia="zh-CN"/>
        </w:rPr>
        <w:t>管理</w:t>
      </w:r>
      <w:r>
        <w:rPr>
          <w:rFonts w:hint="eastAsia"/>
          <w:lang w:eastAsia="zh-CN"/>
        </w:rPr>
        <w:t>，</w:t>
      </w:r>
      <w:r>
        <w:rPr>
          <w:rFonts w:hint="eastAsia"/>
          <w:lang w:val="en-US" w:eastAsia="zh-CN"/>
        </w:rPr>
        <w:t>目前第三学期，</w:t>
      </w:r>
    </w:p>
    <w:p>
      <w:pPr>
        <w:rPr>
          <w:rFonts w:hint="eastAsia" w:eastAsia="宋体"/>
          <w:lang w:eastAsia="zh-CN"/>
        </w:rPr>
      </w:pPr>
      <w:r>
        <w:rPr>
          <w:rFonts w:hint="eastAsia"/>
          <w:lang w:val="en-US" w:eastAsia="zh-CN"/>
        </w:rPr>
        <w:t>没</w:t>
      </w:r>
      <w:r>
        <w:t>有海外经历</w:t>
      </w:r>
      <w:r>
        <w:rPr>
          <w:rFonts w:hint="eastAsia"/>
          <w:lang w:eastAsia="zh-CN"/>
        </w:rPr>
        <w:t>。</w:t>
      </w:r>
    </w:p>
    <w:p>
      <w:r>
        <w:rPr>
          <w:rFonts w:hint="eastAsia"/>
          <w:lang w:eastAsia="zh-CN"/>
        </w:rPr>
        <w:t>Eva</w:t>
      </w:r>
      <w:r>
        <w:t>(00:01:02): 好的，那我们接下来请英迪的同学来做个介绍吧。</w:t>
      </w:r>
    </w:p>
    <w:p>
      <w:r>
        <w:rPr>
          <w:rFonts w:hint="eastAsia"/>
          <w:lang w:eastAsia="zh-CN"/>
        </w:rPr>
        <w:t>谭俊</w:t>
      </w:r>
      <w:r>
        <w:t>(00:01:55): Hello我叫</w:t>
      </w:r>
      <w:r>
        <w:rPr>
          <w:rFonts w:hint="eastAsia"/>
          <w:lang w:val="en-US" w:eastAsia="zh-CN"/>
        </w:rPr>
        <w:t>谭俊</w:t>
      </w:r>
      <w:r>
        <w:t>，来自英迪，今年是我来马来西亚留学的第</w:t>
      </w:r>
      <w:r>
        <w:rPr>
          <w:rFonts w:hint="eastAsia"/>
          <w:lang w:val="en-US" w:eastAsia="zh-CN"/>
        </w:rPr>
        <w:t>四</w:t>
      </w:r>
      <w:r>
        <w:t>个学期。你所说的国外经历？如果是旅游算的话，那我应该算有</w:t>
      </w:r>
      <w:r>
        <w:rPr>
          <w:rFonts w:hint="eastAsia"/>
          <w:lang w:eastAsia="zh-CN"/>
        </w:rPr>
        <w:t>，</w:t>
      </w:r>
      <w:r>
        <w:t>学习经历没有的。</w:t>
      </w:r>
    </w:p>
    <w:p>
      <w:r>
        <w:rPr>
          <w:rFonts w:hint="eastAsia"/>
          <w:lang w:eastAsia="zh-CN"/>
        </w:rPr>
        <w:t>Eva</w:t>
      </w:r>
      <w:r>
        <w:t>(00:02:27): 好嘞，那接下来请我们</w:t>
      </w:r>
      <w:r>
        <w:rPr>
          <w:rFonts w:hint="eastAsia"/>
          <w:lang w:val="en-US" w:eastAsia="zh-CN"/>
        </w:rPr>
        <w:t>双威</w:t>
      </w:r>
      <w:r>
        <w:t>大学</w:t>
      </w:r>
      <w:r>
        <w:rPr>
          <w:rFonts w:hint="eastAsia"/>
          <w:lang w:val="en-US" w:eastAsia="zh-CN"/>
        </w:rPr>
        <w:t>的同学</w:t>
      </w:r>
      <w:r>
        <w:t>。</w:t>
      </w:r>
    </w:p>
    <w:p>
      <w:r>
        <w:t>何静(00:02:40): 我叫何静，</w:t>
      </w:r>
      <w:r>
        <w:rPr>
          <w:rFonts w:hint="eastAsia"/>
          <w:lang w:val="en-US" w:eastAsia="zh-CN"/>
        </w:rPr>
        <w:t>双威</w:t>
      </w:r>
      <w:r>
        <w:t>大学计算机专业的第三个学期。海外经历的话不太算有，我家在北京，</w:t>
      </w:r>
      <w:r>
        <w:rPr>
          <w:rFonts w:hint="eastAsia"/>
          <w:lang w:val="en-US" w:eastAsia="zh-CN"/>
        </w:rPr>
        <w:t>有接触过一些</w:t>
      </w:r>
      <w:r>
        <w:t>外国人的</w:t>
      </w:r>
      <w:r>
        <w:rPr>
          <w:rFonts w:hint="eastAsia"/>
          <w:lang w:val="en-US" w:eastAsia="zh-CN"/>
        </w:rPr>
        <w:t>经历</w:t>
      </w:r>
      <w:r>
        <w:t>，</w:t>
      </w:r>
      <w:r>
        <w:rPr>
          <w:rFonts w:hint="eastAsia"/>
          <w:lang w:val="en-US" w:eastAsia="zh-CN"/>
        </w:rPr>
        <w:t>之前</w:t>
      </w:r>
      <w:r>
        <w:t>去过加拿大跟澳洲</w:t>
      </w:r>
      <w:r>
        <w:rPr>
          <w:rFonts w:hint="eastAsia"/>
          <w:lang w:val="en-US" w:eastAsia="zh-CN"/>
        </w:rPr>
        <w:t>旅游这些</w:t>
      </w:r>
      <w:r>
        <w:t>。</w:t>
      </w:r>
    </w:p>
    <w:p>
      <w:r>
        <w:rPr>
          <w:rFonts w:hint="eastAsia"/>
          <w:lang w:eastAsia="zh-CN"/>
        </w:rPr>
        <w:t>Eva</w:t>
      </w:r>
      <w:r>
        <w:t>(00:03:20): 谢谢！那接下来请我们</w:t>
      </w:r>
      <w:r>
        <w:rPr>
          <w:rFonts w:hint="eastAsia"/>
          <w:lang w:val="en-US" w:eastAsia="zh-CN"/>
        </w:rPr>
        <w:t>泰莱的</w:t>
      </w:r>
      <w:r>
        <w:t>娜娜。</w:t>
      </w:r>
    </w:p>
    <w:p>
      <w:r>
        <w:t>辣辣(00:03:26): 哈喽，我</w:t>
      </w:r>
      <w:r>
        <w:rPr>
          <w:rFonts w:hint="eastAsia"/>
          <w:lang w:val="en-US" w:eastAsia="zh-CN"/>
        </w:rPr>
        <w:t>是娜娜，</w:t>
      </w:r>
      <w:r>
        <w:t>在泰莱大学读大众传媒品牌管理与广告</w:t>
      </w:r>
      <w:r>
        <w:rPr>
          <w:rFonts w:hint="eastAsia"/>
          <w:lang w:val="en-US" w:eastAsia="zh-CN"/>
        </w:rPr>
        <w:t>专业</w:t>
      </w:r>
      <w:r>
        <w:rPr>
          <w:rFonts w:hint="eastAsia"/>
          <w:lang w:eastAsia="zh-CN"/>
        </w:rPr>
        <w:t>，</w:t>
      </w:r>
      <w:r>
        <w:t>现在是第</w:t>
      </w:r>
      <w:r>
        <w:rPr>
          <w:rFonts w:hint="eastAsia"/>
          <w:lang w:val="en-US" w:eastAsia="zh-CN"/>
        </w:rPr>
        <w:t>5</w:t>
      </w:r>
      <w:r>
        <w:t>个学期，还有一个学期就毕业。</w:t>
      </w:r>
      <w:r>
        <w:rPr>
          <w:rFonts w:hint="eastAsia"/>
          <w:lang w:val="en-US" w:eastAsia="zh-CN"/>
        </w:rPr>
        <w:t>没</w:t>
      </w:r>
      <w:r>
        <w:t>有海外的留学经历，但是有出</w:t>
      </w:r>
      <w:r>
        <w:rPr>
          <w:rFonts w:hint="eastAsia"/>
          <w:lang w:val="en-US" w:eastAsia="zh-CN"/>
        </w:rPr>
        <w:t>国</w:t>
      </w:r>
      <w:r>
        <w:t>旅游过。</w:t>
      </w:r>
    </w:p>
    <w:p>
      <w:r>
        <w:rPr>
          <w:rFonts w:hint="eastAsia"/>
          <w:lang w:eastAsia="zh-CN"/>
        </w:rPr>
        <w:t>Eva</w:t>
      </w:r>
      <w:r>
        <w:t>(00:03:49): 好的</w:t>
      </w:r>
      <w:r>
        <w:rPr>
          <w:rFonts w:hint="eastAsia"/>
          <w:lang w:eastAsia="zh-CN"/>
        </w:rPr>
        <w:t>，</w:t>
      </w:r>
      <w:r>
        <w:t>谢谢</w:t>
      </w:r>
      <w:r>
        <w:rPr>
          <w:rFonts w:hint="eastAsia"/>
          <w:lang w:eastAsia="zh-CN"/>
        </w:rPr>
        <w:t>。</w:t>
      </w:r>
      <w:r>
        <w:t>珍珍</w:t>
      </w:r>
      <w:r>
        <w:rPr>
          <w:rFonts w:hint="eastAsia"/>
          <w:lang w:eastAsia="zh-CN"/>
        </w:rPr>
        <w:t>，</w:t>
      </w:r>
      <w:r>
        <w:t>你现在能听得到吗？</w:t>
      </w:r>
    </w:p>
    <w:p>
      <w:r>
        <w:rPr>
          <w:rFonts w:hint="eastAsia"/>
          <w:lang w:eastAsia="zh-CN"/>
        </w:rPr>
        <w:t>Eva</w:t>
      </w:r>
      <w:r>
        <w:t>(00:04:08): 可能</w:t>
      </w:r>
      <w:r>
        <w:rPr>
          <w:rFonts w:hint="eastAsia"/>
          <w:lang w:eastAsia="zh-CN"/>
        </w:rPr>
        <w:t>真是</w:t>
      </w:r>
      <w:r>
        <w:t>那边信号问题，那我们</w:t>
      </w:r>
      <w:r>
        <w:rPr>
          <w:rFonts w:hint="eastAsia"/>
          <w:lang w:val="en-US" w:eastAsia="zh-CN"/>
        </w:rPr>
        <w:t>进入</w:t>
      </w:r>
      <w:r>
        <w:t>下一个环节</w:t>
      </w:r>
      <w:r>
        <w:rPr>
          <w:rFonts w:hint="eastAsia"/>
          <w:lang w:eastAsia="zh-CN"/>
        </w:rPr>
        <w:t>。</w:t>
      </w:r>
      <w:r>
        <w:t>聊一下大家选择来马来西亚留学的原因，以及来马来西亚留学之前做了哪一些学术方面的准备，毕业之后有没有更高的一些学术期望？</w:t>
      </w:r>
    </w:p>
    <w:p>
      <w:pPr>
        <w:rPr>
          <w:rFonts w:hint="eastAsia" w:eastAsia="宋体"/>
          <w:lang w:eastAsia="zh-CN"/>
        </w:rPr>
      </w:pPr>
      <w:r>
        <w:rPr>
          <w:rFonts w:hint="eastAsia"/>
          <w:lang w:eastAsia="zh-CN"/>
        </w:rPr>
        <w:t>Eva</w:t>
      </w:r>
      <w:r>
        <w:t>(00:04:31): 我们先请</w:t>
      </w:r>
      <w:r>
        <w:rPr>
          <w:rFonts w:hint="eastAsia"/>
          <w:lang w:val="en-US" w:eastAsia="zh-CN"/>
        </w:rPr>
        <w:t>双威</w:t>
      </w:r>
      <w:r>
        <w:t>的同学来说一说</w:t>
      </w:r>
      <w:r>
        <w:rPr>
          <w:rFonts w:hint="eastAsia"/>
          <w:lang w:eastAsia="zh-CN"/>
        </w:rPr>
        <w:t>。</w:t>
      </w:r>
    </w:p>
    <w:p>
      <w:r>
        <w:t>何静(00:04:39): 我目前的规划就是从这毕业之后</w:t>
      </w:r>
      <w:r>
        <w:rPr>
          <w:rFonts w:hint="eastAsia"/>
          <w:lang w:val="en-US" w:eastAsia="zh-CN"/>
        </w:rPr>
        <w:t>申请</w:t>
      </w:r>
      <w:r>
        <w:t>奥克兰大学</w:t>
      </w:r>
      <w:r>
        <w:rPr>
          <w:rFonts w:hint="eastAsia"/>
          <w:lang w:eastAsia="zh-CN"/>
        </w:rPr>
        <w:t>，</w:t>
      </w:r>
      <w:r>
        <w:t>或者是去澳洲的大学</w:t>
      </w:r>
      <w:r>
        <w:rPr>
          <w:rFonts w:hint="eastAsia"/>
          <w:lang w:eastAsia="zh-CN"/>
        </w:rPr>
        <w:t>。</w:t>
      </w:r>
      <w:r>
        <w:t>暂时不打算回国工作，因为我是计算机专业，码农在国外工作更顺利一些</w:t>
      </w:r>
      <w:r>
        <w:rPr>
          <w:rFonts w:hint="eastAsia"/>
          <w:lang w:eastAsia="zh-CN"/>
        </w:rPr>
        <w:t>，</w:t>
      </w:r>
      <w:r>
        <w:t>因为我</w:t>
      </w:r>
      <w:r>
        <w:rPr>
          <w:rFonts w:hint="eastAsia"/>
          <w:lang w:val="en-US" w:eastAsia="zh-CN"/>
        </w:rPr>
        <w:t>擅长</w:t>
      </w:r>
      <w:r>
        <w:t>Java方面的</w:t>
      </w:r>
      <w:r>
        <w:rPr>
          <w:rFonts w:hint="eastAsia"/>
          <w:lang w:val="en-US" w:eastAsia="zh-CN"/>
        </w:rPr>
        <w:t>领域</w:t>
      </w:r>
      <w:r>
        <w:rPr>
          <w:rFonts w:hint="eastAsia"/>
          <w:lang w:eastAsia="zh-CN"/>
        </w:rPr>
        <w:t>，</w:t>
      </w:r>
      <w:r>
        <w:t>国内java有点饱和。还有什么问题来着，我记得有两个问题。</w:t>
      </w:r>
    </w:p>
    <w:p>
      <w:r>
        <w:rPr>
          <w:rFonts w:hint="eastAsia"/>
          <w:lang w:eastAsia="zh-CN"/>
        </w:rPr>
        <w:t>Eva</w:t>
      </w:r>
      <w:r>
        <w:t>(00:05:13): 就是为</w:t>
      </w:r>
      <w:r>
        <w:rPr>
          <w:rFonts w:hint="eastAsia"/>
          <w:lang w:val="en-US" w:eastAsia="zh-CN"/>
        </w:rPr>
        <w:t>你</w:t>
      </w:r>
      <w:r>
        <w:t>什么选择来马来西亚留学？</w:t>
      </w:r>
    </w:p>
    <w:p>
      <w:r>
        <w:t>何静(00:05:20): 因为我是本科，出去</w:t>
      </w:r>
      <w:r>
        <w:rPr>
          <w:rFonts w:hint="eastAsia"/>
          <w:lang w:val="en-US" w:eastAsia="zh-CN"/>
        </w:rPr>
        <w:t>澳洲</w:t>
      </w:r>
      <w:r>
        <w:t>可能太贵，而且离家很远。</w:t>
      </w:r>
      <w:r>
        <w:rPr>
          <w:rFonts w:hint="eastAsia"/>
          <w:lang w:val="en-US" w:eastAsia="zh-CN"/>
        </w:rPr>
        <w:t>马来西亚</w:t>
      </w:r>
      <w:r>
        <w:t>离</w:t>
      </w:r>
      <w:r>
        <w:rPr>
          <w:rFonts w:hint="eastAsia"/>
          <w:lang w:val="en-US" w:eastAsia="zh-CN"/>
        </w:rPr>
        <w:t>我</w:t>
      </w:r>
      <w:r>
        <w:t>家不远，我直接从</w:t>
      </w:r>
      <w:r>
        <w:rPr>
          <w:rFonts w:hint="eastAsia"/>
          <w:lang w:val="en-US" w:eastAsia="zh-CN"/>
        </w:rPr>
        <w:t>马来西亚</w:t>
      </w:r>
      <w:r>
        <w:t>飞到大兴</w:t>
      </w:r>
      <w:r>
        <w:rPr>
          <w:rFonts w:hint="eastAsia"/>
          <w:lang w:val="en-US" w:eastAsia="zh-CN"/>
        </w:rPr>
        <w:t>只要</w:t>
      </w:r>
      <w:r>
        <w:t>六个小时。如果我有</w:t>
      </w:r>
      <w:r>
        <w:rPr>
          <w:rFonts w:hint="eastAsia"/>
          <w:lang w:val="en-US" w:eastAsia="zh-CN"/>
        </w:rPr>
        <w:t>紧急</w:t>
      </w:r>
      <w:r>
        <w:t>事</w:t>
      </w:r>
      <w:r>
        <w:rPr>
          <w:rFonts w:hint="eastAsia"/>
          <w:lang w:val="en-US" w:eastAsia="zh-CN"/>
        </w:rPr>
        <w:t>情</w:t>
      </w:r>
      <w:r>
        <w:t>，可以周</w:t>
      </w:r>
      <w:r>
        <w:rPr>
          <w:rFonts w:hint="eastAsia"/>
          <w:lang w:val="en-US" w:eastAsia="zh-CN"/>
        </w:rPr>
        <w:t>六周</w:t>
      </w:r>
      <w:r>
        <w:t>日回去。</w:t>
      </w:r>
    </w:p>
    <w:p>
      <w:r>
        <w:rPr>
          <w:rFonts w:hint="eastAsia"/>
          <w:lang w:eastAsia="zh-CN"/>
        </w:rPr>
        <w:t>珍珍</w:t>
      </w:r>
      <w:r>
        <w:t>(00:05:35): 哈喽</w:t>
      </w:r>
      <w:r>
        <w:rPr>
          <w:rFonts w:hint="eastAsia"/>
          <w:lang w:eastAsia="zh-CN"/>
        </w:rPr>
        <w:t>，</w:t>
      </w:r>
      <w:r>
        <w:t>喂，为什么没有声音？</w:t>
      </w:r>
    </w:p>
    <w:p>
      <w:r>
        <w:rPr>
          <w:rFonts w:hint="eastAsia"/>
          <w:lang w:eastAsia="zh-CN"/>
        </w:rPr>
        <w:t>Eva</w:t>
      </w:r>
      <w:r>
        <w:t>(00:05:40): 现在可以听得到了，珍珍。</w:t>
      </w:r>
    </w:p>
    <w:p>
      <w:r>
        <w:rPr>
          <w:rFonts w:hint="eastAsia"/>
          <w:lang w:eastAsia="zh-CN"/>
        </w:rPr>
        <w:t>珍珍</w:t>
      </w:r>
      <w:r>
        <w:t>(00:05:50): 我选了好几个麦克风阵列才可以，不好意思</w:t>
      </w:r>
      <w:r>
        <w:rPr>
          <w:rFonts w:hint="eastAsia"/>
          <w:lang w:val="en-US" w:eastAsia="zh-CN"/>
        </w:rPr>
        <w:t>迟到了</w:t>
      </w:r>
      <w:r>
        <w:t>。</w:t>
      </w:r>
    </w:p>
    <w:p>
      <w:r>
        <w:rPr>
          <w:rFonts w:hint="eastAsia"/>
          <w:lang w:eastAsia="zh-CN"/>
        </w:rPr>
        <w:t>Eva</w:t>
      </w:r>
      <w:r>
        <w:t>(00:05:54): 没事。</w:t>
      </w:r>
      <w:r>
        <w:rPr>
          <w:rFonts w:hint="eastAsia"/>
          <w:lang w:val="en-US" w:eastAsia="zh-CN"/>
        </w:rPr>
        <w:t>何静</w:t>
      </w:r>
      <w:r>
        <w:t>，你还有补充吗？</w:t>
      </w:r>
    </w:p>
    <w:p>
      <w:r>
        <w:t>何静(00:06:00): 没有了，就是钱少</w:t>
      </w:r>
      <w:r>
        <w:rPr>
          <w:rFonts w:hint="eastAsia"/>
          <w:lang w:eastAsia="zh-CN"/>
        </w:rPr>
        <w:t>，</w:t>
      </w:r>
      <w:r>
        <w:t>离家近</w:t>
      </w:r>
      <w:r>
        <w:rPr>
          <w:rFonts w:hint="eastAsia"/>
          <w:lang w:eastAsia="zh-CN"/>
        </w:rPr>
        <w:t>，</w:t>
      </w:r>
      <w:r>
        <w:t>性价比高。</w:t>
      </w:r>
    </w:p>
    <w:p>
      <w:r>
        <w:rPr>
          <w:rFonts w:hint="eastAsia"/>
          <w:lang w:eastAsia="zh-CN"/>
        </w:rPr>
        <w:t>Eva</w:t>
      </w:r>
      <w:r>
        <w:t>(00:06:06): 好的，</w:t>
      </w:r>
      <w:r>
        <w:rPr>
          <w:rFonts w:hint="eastAsia"/>
          <w:lang w:val="en-US" w:eastAsia="zh-CN"/>
        </w:rPr>
        <w:t>娜娜，</w:t>
      </w:r>
      <w:r>
        <w:t>你呢？你跟何静的理由差不多吗？还是有所补充的？</w:t>
      </w:r>
    </w:p>
    <w:p>
      <w:r>
        <w:t>辣辣(00:06:12): 我是</w:t>
      </w:r>
      <w:r>
        <w:rPr>
          <w:rFonts w:hint="eastAsia"/>
          <w:lang w:eastAsia="zh-CN"/>
        </w:rPr>
        <w:t>受到</w:t>
      </w:r>
      <w:r>
        <w:t>广告</w:t>
      </w:r>
      <w:r>
        <w:rPr>
          <w:rFonts w:hint="eastAsia"/>
          <w:lang w:val="en-US" w:eastAsia="zh-CN"/>
        </w:rPr>
        <w:t>影响</w:t>
      </w:r>
      <w:r>
        <w:t>，</w:t>
      </w:r>
      <w:r>
        <w:rPr>
          <w:rFonts w:hint="eastAsia"/>
          <w:lang w:val="en-US" w:eastAsia="zh-CN"/>
        </w:rPr>
        <w:t>我记得</w:t>
      </w:r>
      <w:r>
        <w:t>我们学校</w:t>
      </w:r>
      <w:r>
        <w:rPr>
          <w:rFonts w:hint="eastAsia"/>
          <w:lang w:val="en-US" w:eastAsia="zh-CN"/>
        </w:rPr>
        <w:t>当年</w:t>
      </w:r>
      <w:r>
        <w:t>订了一个报纸，上面有看到</w:t>
      </w:r>
      <w:r>
        <w:rPr>
          <w:rFonts w:hint="eastAsia"/>
          <w:lang w:val="en-US" w:eastAsia="zh-CN"/>
        </w:rPr>
        <w:t>马来西亚的留学</w:t>
      </w:r>
      <w:r>
        <w:t>广告，</w:t>
      </w:r>
      <w:r>
        <w:rPr>
          <w:rFonts w:hint="eastAsia"/>
          <w:lang w:val="en-US" w:eastAsia="zh-CN"/>
        </w:rPr>
        <w:t>经过</w:t>
      </w:r>
      <w:r>
        <w:t>了解后，</w:t>
      </w:r>
      <w:r>
        <w:rPr>
          <w:rFonts w:hint="eastAsia"/>
          <w:lang w:val="en-US" w:eastAsia="zh-CN"/>
        </w:rPr>
        <w:t>觉得不错就</w:t>
      </w:r>
      <w:r>
        <w:t>准备过来到这边学习。来</w:t>
      </w:r>
      <w:r>
        <w:rPr>
          <w:rFonts w:hint="eastAsia"/>
          <w:lang w:val="en-US" w:eastAsia="zh-CN"/>
        </w:rPr>
        <w:t>马来西亚</w:t>
      </w:r>
      <w:r>
        <w:t>学习之前</w:t>
      </w:r>
      <w:r>
        <w:rPr>
          <w:rFonts w:hint="eastAsia"/>
          <w:lang w:eastAsia="zh-CN"/>
        </w:rPr>
        <w:t>，</w:t>
      </w:r>
      <w:r>
        <w:rPr>
          <w:rFonts w:hint="eastAsia"/>
          <w:lang w:val="en-US" w:eastAsia="zh-CN"/>
        </w:rPr>
        <w:t>我</w:t>
      </w:r>
      <w:r>
        <w:t>有在国内上了一个半年的英语培训班。</w:t>
      </w:r>
    </w:p>
    <w:p>
      <w:r>
        <w:rPr>
          <w:rFonts w:hint="eastAsia"/>
          <w:lang w:eastAsia="zh-CN"/>
        </w:rPr>
        <w:t>Eva</w:t>
      </w:r>
      <w:r>
        <w:t>(00:06:40): 那你有进一步的</w:t>
      </w:r>
      <w:r>
        <w:rPr>
          <w:rFonts w:hint="eastAsia"/>
          <w:lang w:val="en-US" w:eastAsia="zh-CN"/>
        </w:rPr>
        <w:t>升学</w:t>
      </w:r>
      <w:r>
        <w:t>打算吗？还是准备回国工作了？</w:t>
      </w:r>
    </w:p>
    <w:p>
      <w:r>
        <w:t>辣辣(00:06:44): 我现在已经申请了马来西亚莫纳什</w:t>
      </w:r>
      <w:r>
        <w:rPr>
          <w:rFonts w:hint="eastAsia"/>
          <w:lang w:val="en-US" w:eastAsia="zh-CN"/>
        </w:rPr>
        <w:t>大学</w:t>
      </w:r>
      <w:r>
        <w:t>的</w:t>
      </w:r>
      <w:r>
        <w:rPr>
          <w:rFonts w:hint="eastAsia"/>
          <w:lang w:val="en-US" w:eastAsia="zh-CN"/>
        </w:rPr>
        <w:t>硕士</w:t>
      </w:r>
      <w:r>
        <w:t>研究生，我应该会继续在这边读书。</w:t>
      </w:r>
    </w:p>
    <w:p>
      <w:r>
        <w:rPr>
          <w:rFonts w:hint="eastAsia"/>
          <w:lang w:eastAsia="zh-CN"/>
        </w:rPr>
        <w:t>Eva</w:t>
      </w:r>
      <w:r>
        <w:t>(00:06:53): 哇，太棒了。我们请珍珍来说一下是什么原因让你选择来马来西亚留学，以及你来这边留学之前有没有做哪一些学业准备？</w:t>
      </w:r>
    </w:p>
    <w:p>
      <w:pPr>
        <w:rPr>
          <w:rFonts w:hint="eastAsia"/>
          <w:lang w:val="en-US" w:eastAsia="zh-CN"/>
        </w:rPr>
      </w:pPr>
      <w:r>
        <w:rPr>
          <w:rFonts w:hint="eastAsia"/>
          <w:lang w:eastAsia="zh-CN"/>
        </w:rPr>
        <w:t>珍珍</w:t>
      </w:r>
      <w:r>
        <w:t>(00:07:08): 大家好，我叫珍珍，我在UTM新山校区，来马来西亚大概快两年了。我现在</w:t>
      </w:r>
      <w:r>
        <w:rPr>
          <w:rFonts w:hint="eastAsia"/>
          <w:lang w:val="en-US" w:eastAsia="zh-CN"/>
        </w:rPr>
        <w:t>是</w:t>
      </w:r>
      <w:r>
        <w:t>第六学期</w:t>
      </w:r>
      <w:r>
        <w:rPr>
          <w:rFonts w:hint="eastAsia"/>
          <w:lang w:eastAsia="zh-CN"/>
        </w:rPr>
        <w:t>。</w:t>
      </w:r>
      <w:r>
        <w:rPr>
          <w:rFonts w:hint="eastAsia"/>
          <w:lang w:val="en-US" w:eastAsia="zh-CN"/>
        </w:rPr>
        <w:t>我来马来西亚之前有关注</w:t>
      </w:r>
      <w:r>
        <w:t>俄罗斯南联邦大学的，本来想着去俄罗斯，后来疫情</w:t>
      </w:r>
      <w:r>
        <w:rPr>
          <w:rFonts w:hint="eastAsia"/>
          <w:lang w:val="en-US" w:eastAsia="zh-CN"/>
        </w:rPr>
        <w:t>耽搁了，偶然看到关于</w:t>
      </w:r>
      <w:r>
        <w:t>马来西亚</w:t>
      </w:r>
      <w:r>
        <w:rPr>
          <w:rFonts w:hint="eastAsia"/>
          <w:lang w:val="en-US" w:eastAsia="zh-CN"/>
        </w:rPr>
        <w:t>学校的介绍</w:t>
      </w:r>
      <w:r>
        <w:t>，我一看这个比俄罗斯还好，还便宜，并且还不用学俄语，</w:t>
      </w:r>
      <w:r>
        <w:rPr>
          <w:rFonts w:hint="eastAsia"/>
          <w:lang w:val="en-US" w:eastAsia="zh-CN"/>
        </w:rPr>
        <w:t>然后</w:t>
      </w:r>
      <w:r>
        <w:t>我就</w:t>
      </w:r>
      <w:r>
        <w:rPr>
          <w:rFonts w:hint="eastAsia"/>
          <w:lang w:val="en-US" w:eastAsia="zh-CN"/>
        </w:rPr>
        <w:t>申请</w:t>
      </w:r>
      <w:r>
        <w:t>来这边了</w:t>
      </w:r>
      <w:r>
        <w:rPr>
          <w:rFonts w:hint="eastAsia"/>
          <w:lang w:eastAsia="zh-CN"/>
        </w:rPr>
        <w:t>。</w:t>
      </w:r>
      <w:r>
        <w:rPr>
          <w:rFonts w:hint="eastAsia"/>
          <w:lang w:val="en-US" w:eastAsia="zh-CN"/>
        </w:rPr>
        <w:t>来之前去参加了</w:t>
      </w:r>
      <w:r>
        <w:t>雅思</w:t>
      </w:r>
      <w:r>
        <w:rPr>
          <w:rFonts w:hint="eastAsia"/>
          <w:lang w:val="en-US" w:eastAsia="zh-CN"/>
        </w:rPr>
        <w:t>培训和考试，并在网上对申请学校做了一些详细的了解。</w:t>
      </w:r>
    </w:p>
    <w:p>
      <w:r>
        <w:rPr>
          <w:rFonts w:hint="eastAsia"/>
          <w:lang w:eastAsia="zh-CN"/>
        </w:rPr>
        <w:t>Eva</w:t>
      </w:r>
      <w:r>
        <w:t>(00:08:43): 像你在这边已经待了两年，你最开始来马来西亚这边的时候适应吗？</w:t>
      </w:r>
    </w:p>
    <w:p>
      <w:r>
        <w:rPr>
          <w:rFonts w:hint="eastAsia"/>
          <w:lang w:eastAsia="zh-CN"/>
        </w:rPr>
        <w:t>珍珍</w:t>
      </w:r>
      <w:r>
        <w:t>(00:08:49): 最开始还好，我是22年7月底过来住的学校宿舍</w:t>
      </w:r>
      <w:r>
        <w:rPr>
          <w:rFonts w:hint="eastAsia"/>
          <w:lang w:eastAsia="zh-CN"/>
        </w:rPr>
        <w:t>，</w:t>
      </w:r>
      <w:r>
        <w:t>过来半个月就被感染了</w:t>
      </w:r>
      <w:r>
        <w:rPr>
          <w:rFonts w:hint="eastAsia"/>
          <w:lang w:val="en-US" w:eastAsia="zh-CN"/>
        </w:rPr>
        <w:t>新冠</w:t>
      </w:r>
      <w:r>
        <w:t>，</w:t>
      </w:r>
      <w:r>
        <w:rPr>
          <w:rFonts w:hint="eastAsia"/>
          <w:lang w:val="en-US" w:eastAsia="zh-CN"/>
        </w:rPr>
        <w:t>也</w:t>
      </w:r>
      <w:r>
        <w:t>不敢跟家里人说。然后我就在这里宿舍待了两个月吧，</w:t>
      </w:r>
      <w:r>
        <w:rPr>
          <w:rFonts w:hint="eastAsia"/>
          <w:lang w:val="en-US" w:eastAsia="zh-CN"/>
        </w:rPr>
        <w:t>后面</w:t>
      </w:r>
      <w:r>
        <w:t>在</w:t>
      </w:r>
      <w:r>
        <w:rPr>
          <w:rFonts w:hint="eastAsia"/>
          <w:lang w:val="en-US" w:eastAsia="zh-CN"/>
        </w:rPr>
        <w:t>外面</w:t>
      </w:r>
      <w:r>
        <w:t>租房</w:t>
      </w:r>
      <w:r>
        <w:rPr>
          <w:rFonts w:hint="eastAsia"/>
          <w:lang w:val="en-US" w:eastAsia="zh-CN"/>
        </w:rPr>
        <w:t>了，</w:t>
      </w:r>
      <w:r>
        <w:t>感觉这边挺好的</w:t>
      </w:r>
      <w:r>
        <w:rPr>
          <w:rFonts w:hint="eastAsia"/>
          <w:lang w:eastAsia="zh-CN"/>
        </w:rPr>
        <w:t>，</w:t>
      </w:r>
      <w:r>
        <w:t>在生活上和学习上都挺适应的，没有特别不舒服的情况。</w:t>
      </w:r>
    </w:p>
    <w:p>
      <w:r>
        <w:rPr>
          <w:rFonts w:hint="eastAsia"/>
          <w:lang w:eastAsia="zh-CN"/>
        </w:rPr>
        <w:t>Eva</w:t>
      </w:r>
      <w:r>
        <w:t>(00:09:38): 我想问一下UM的</w:t>
      </w:r>
      <w:r>
        <w:rPr>
          <w:rFonts w:hint="eastAsia"/>
          <w:lang w:eastAsia="zh-CN"/>
        </w:rPr>
        <w:t>小威</w:t>
      </w:r>
      <w:r>
        <w:t>同学，你刚到马来西亚的经历和感受是什么样的？</w:t>
      </w:r>
    </w:p>
    <w:p>
      <w:pPr>
        <w:rPr>
          <w:rFonts w:hint="default" w:eastAsia="宋体"/>
          <w:lang w:val="en-US" w:eastAsia="zh-CN"/>
        </w:rPr>
      </w:pPr>
      <w:r>
        <w:t>龚志威(00:09:53): 马来西亚这边比较爱干净</w:t>
      </w:r>
      <w:r>
        <w:rPr>
          <w:rFonts w:hint="eastAsia"/>
          <w:lang w:eastAsia="zh-CN"/>
        </w:rPr>
        <w:t>，</w:t>
      </w:r>
      <w:r>
        <w:t>外面的环境都挺好</w:t>
      </w:r>
      <w:r>
        <w:rPr>
          <w:rFonts w:hint="eastAsia"/>
          <w:lang w:eastAsia="zh-CN"/>
        </w:rPr>
        <w:t>，</w:t>
      </w:r>
      <w:r>
        <w:t>人</w:t>
      </w:r>
      <w:r>
        <w:rPr>
          <w:rFonts w:hint="eastAsia"/>
          <w:lang w:val="en-US" w:eastAsia="zh-CN"/>
        </w:rPr>
        <w:t>也</w:t>
      </w:r>
      <w:r>
        <w:t>比较热情，不管你是哪个国家，看到你都会对你微笑打招呼</w:t>
      </w:r>
      <w:r>
        <w:rPr>
          <w:rFonts w:hint="eastAsia"/>
          <w:lang w:eastAsia="zh-CN"/>
        </w:rPr>
        <w:t>，</w:t>
      </w:r>
      <w:r>
        <w:t>我刚来也是比较适应</w:t>
      </w:r>
      <w:r>
        <w:rPr>
          <w:rFonts w:hint="eastAsia"/>
          <w:lang w:val="en-US" w:eastAsia="zh-CN"/>
        </w:rPr>
        <w:t>这里的节奏。</w:t>
      </w:r>
    </w:p>
    <w:p>
      <w:r>
        <w:rPr>
          <w:rFonts w:hint="eastAsia"/>
          <w:lang w:eastAsia="zh-CN"/>
        </w:rPr>
        <w:t>Eva</w:t>
      </w:r>
      <w:r>
        <w:t>(00:10:53): Ok，像你比如说你在生活上和社交上</w:t>
      </w:r>
      <w:r>
        <w:rPr>
          <w:rFonts w:hint="eastAsia"/>
          <w:lang w:val="en-US" w:eastAsia="zh-CN"/>
        </w:rPr>
        <w:t>都</w:t>
      </w:r>
      <w:r>
        <w:t>适应</w:t>
      </w:r>
      <w:r>
        <w:rPr>
          <w:rFonts w:hint="eastAsia"/>
          <w:lang w:val="en-US" w:eastAsia="zh-CN"/>
        </w:rPr>
        <w:t>得</w:t>
      </w:r>
      <w:r>
        <w:t>很好，</w:t>
      </w:r>
      <w:r>
        <w:rPr>
          <w:rFonts w:hint="eastAsia"/>
          <w:lang w:val="en-US" w:eastAsia="zh-CN"/>
        </w:rPr>
        <w:t>你在</w:t>
      </w:r>
      <w:r>
        <w:t>马来西亚这边的学习环境适应怎么样，有没有比较大的学习压力呢？</w:t>
      </w:r>
    </w:p>
    <w:p>
      <w:r>
        <w:t>龚志威(00:10:57): 有</w:t>
      </w:r>
      <w:r>
        <w:rPr>
          <w:rFonts w:hint="eastAsia"/>
          <w:lang w:eastAsia="zh-CN"/>
        </w:rPr>
        <w:t>，</w:t>
      </w:r>
      <w:r>
        <w:t>主要还是语言方面</w:t>
      </w:r>
      <w:r>
        <w:rPr>
          <w:rFonts w:hint="eastAsia"/>
          <w:lang w:val="en-US" w:eastAsia="zh-CN"/>
        </w:rPr>
        <w:t>吧，一是老师有口音，二是自己语言水平一般，所以刚上课</w:t>
      </w:r>
      <w:r>
        <w:t>听不太懂</w:t>
      </w:r>
      <w:r>
        <w:rPr>
          <w:rFonts w:hint="eastAsia"/>
          <w:lang w:eastAsia="zh-CN"/>
        </w:rPr>
        <w:t>，</w:t>
      </w:r>
      <w:r>
        <w:t>慢慢</w:t>
      </w:r>
      <w:r>
        <w:rPr>
          <w:rFonts w:hint="eastAsia"/>
          <w:lang w:eastAsia="zh-CN"/>
        </w:rPr>
        <w:t>地</w:t>
      </w:r>
      <w:r>
        <w:t>就还好。</w:t>
      </w:r>
    </w:p>
    <w:p>
      <w:pPr>
        <w:rPr>
          <w:rFonts w:hint="eastAsia" w:eastAsia="宋体"/>
          <w:lang w:eastAsia="zh-CN"/>
        </w:rPr>
      </w:pPr>
      <w:r>
        <w:rPr>
          <w:rFonts w:hint="eastAsia"/>
          <w:lang w:eastAsia="zh-CN"/>
        </w:rPr>
        <w:t>Eva</w:t>
      </w:r>
      <w:r>
        <w:t>(00:11:22): 所以对你产生最大的压力是语言</w:t>
      </w:r>
      <w:r>
        <w:rPr>
          <w:rFonts w:hint="eastAsia"/>
          <w:lang w:val="en-US" w:eastAsia="zh-CN"/>
        </w:rPr>
        <w:t>方面</w:t>
      </w:r>
      <w:r>
        <w:rPr>
          <w:rFonts w:hint="eastAsia"/>
          <w:lang w:eastAsia="zh-CN"/>
        </w:rPr>
        <w:t>？</w:t>
      </w:r>
    </w:p>
    <w:p>
      <w:r>
        <w:t>龚志威(00:11:26): 对</w:t>
      </w:r>
      <w:r>
        <w:rPr>
          <w:rFonts w:hint="eastAsia"/>
          <w:lang w:eastAsia="zh-CN"/>
        </w:rPr>
        <w:t>，</w:t>
      </w:r>
      <w:r>
        <w:t>就是英语表达和写作。</w:t>
      </w:r>
    </w:p>
    <w:p>
      <w:r>
        <w:rPr>
          <w:rFonts w:hint="eastAsia"/>
          <w:lang w:eastAsia="zh-CN"/>
        </w:rPr>
        <w:t>Eva</w:t>
      </w:r>
      <w:r>
        <w:t>(00:11:27): 好嘞，谢谢你的分享</w:t>
      </w:r>
      <w:r>
        <w:rPr>
          <w:rFonts w:hint="eastAsia"/>
          <w:lang w:eastAsia="zh-CN"/>
        </w:rPr>
        <w:t>。</w:t>
      </w:r>
      <w:r>
        <w:t>接下来我想问一下英迪的</w:t>
      </w:r>
      <w:r>
        <w:rPr>
          <w:rFonts w:hint="eastAsia"/>
          <w:lang w:val="en-US" w:eastAsia="zh-CN"/>
        </w:rPr>
        <w:t>谭俊</w:t>
      </w:r>
      <w:r>
        <w:t>同学</w:t>
      </w:r>
      <w:r>
        <w:rPr>
          <w:rFonts w:hint="eastAsia"/>
          <w:lang w:eastAsia="zh-CN"/>
        </w:rPr>
        <w:t>，</w:t>
      </w:r>
      <w:r>
        <w:t>你</w:t>
      </w:r>
      <w:r>
        <w:rPr>
          <w:rFonts w:hint="eastAsia"/>
          <w:lang w:val="en-US" w:eastAsia="zh-CN"/>
        </w:rPr>
        <w:t>选择马来西亚留学的原因，以及</w:t>
      </w:r>
      <w:r>
        <w:t>最开始到马来西亚的经历是什么样的？</w:t>
      </w:r>
    </w:p>
    <w:p>
      <w:r>
        <w:rPr>
          <w:rFonts w:hint="eastAsia"/>
          <w:lang w:eastAsia="zh-CN"/>
        </w:rPr>
        <w:t>谭俊</w:t>
      </w:r>
      <w:r>
        <w:t xml:space="preserve">(00:11:48): </w:t>
      </w:r>
      <w:r>
        <w:rPr>
          <w:rFonts w:hint="eastAsia"/>
          <w:lang w:val="en-US" w:eastAsia="zh-CN"/>
        </w:rPr>
        <w:t>关于选择马来西亚留学的原因，</w:t>
      </w:r>
      <w:r>
        <w:t>首先</w:t>
      </w:r>
      <w:r>
        <w:rPr>
          <w:rFonts w:hint="eastAsia"/>
          <w:lang w:eastAsia="zh-CN"/>
        </w:rPr>
        <w:t>，</w:t>
      </w:r>
      <w:r>
        <w:t>马来西亚的学费</w:t>
      </w:r>
      <w:r>
        <w:rPr>
          <w:rFonts w:hint="eastAsia"/>
          <w:lang w:eastAsia="zh-CN"/>
        </w:rPr>
        <w:t>，</w:t>
      </w:r>
      <w:r>
        <w:t>生活费相较其他</w:t>
      </w:r>
      <w:r>
        <w:rPr>
          <w:rFonts w:hint="eastAsia"/>
          <w:lang w:eastAsia="zh-CN"/>
        </w:rPr>
        <w:t>国家</w:t>
      </w:r>
      <w:r>
        <w:t>要低一些。</w:t>
      </w:r>
      <w:r>
        <w:rPr>
          <w:rFonts w:hint="eastAsia"/>
          <w:lang w:val="en-US" w:eastAsia="zh-CN"/>
        </w:rPr>
        <w:t>其次，马来西亚</w:t>
      </w:r>
      <w:r>
        <w:t>毕竟是亚洲国家，拥有比较庞大的华人族群</w:t>
      </w:r>
      <w:r>
        <w:rPr>
          <w:rFonts w:hint="eastAsia"/>
          <w:lang w:eastAsia="zh-CN"/>
        </w:rPr>
        <w:t>，</w:t>
      </w:r>
      <w:r>
        <w:t>所以在生活上</w:t>
      </w:r>
      <w:r>
        <w:rPr>
          <w:rFonts w:hint="eastAsia"/>
          <w:lang w:val="en-US" w:eastAsia="zh-CN"/>
        </w:rPr>
        <w:t>应该</w:t>
      </w:r>
      <w:r>
        <w:t>会比较适应。过来之后也确实如自己所想，无论是饮食文化</w:t>
      </w:r>
      <w:r>
        <w:rPr>
          <w:rFonts w:hint="eastAsia"/>
          <w:lang w:eastAsia="zh-CN"/>
        </w:rPr>
        <w:t>，</w:t>
      </w:r>
      <w:r>
        <w:t>生活习惯</w:t>
      </w:r>
      <w:r>
        <w:rPr>
          <w:rFonts w:hint="eastAsia"/>
          <w:lang w:eastAsia="zh-CN"/>
        </w:rPr>
        <w:t>，</w:t>
      </w:r>
      <w:r>
        <w:t>还是</w:t>
      </w:r>
      <w:r>
        <w:rPr>
          <w:rFonts w:hint="eastAsia"/>
          <w:lang w:val="en-US" w:eastAsia="zh-CN"/>
        </w:rPr>
        <w:t>学习方面</w:t>
      </w:r>
      <w:r>
        <w:t>都能尽快适应</w:t>
      </w:r>
      <w:r>
        <w:rPr>
          <w:rFonts w:hint="eastAsia"/>
          <w:lang w:eastAsia="zh-CN"/>
        </w:rPr>
        <w:t>。</w:t>
      </w:r>
      <w:r>
        <w:rPr>
          <w:rFonts w:hint="eastAsia"/>
          <w:lang w:val="en-US" w:eastAsia="zh-CN"/>
        </w:rPr>
        <w:t>再次，</w:t>
      </w:r>
      <w:r>
        <w:t>因为马来西亚的这个高等教育，传承了</w:t>
      </w:r>
      <w:r>
        <w:rPr>
          <w:rFonts w:hint="eastAsia"/>
          <w:lang w:val="en-US" w:eastAsia="zh-CN"/>
        </w:rPr>
        <w:t>英</w:t>
      </w:r>
      <w:r>
        <w:t>联邦的教育体系，学校</w:t>
      </w:r>
      <w:r>
        <w:rPr>
          <w:rFonts w:hint="eastAsia"/>
          <w:lang w:val="en-US" w:eastAsia="zh-CN"/>
        </w:rPr>
        <w:t>的QS</w:t>
      </w:r>
      <w:r>
        <w:t>排名</w:t>
      </w:r>
      <w:r>
        <w:rPr>
          <w:rFonts w:hint="eastAsia"/>
          <w:lang w:val="en-US" w:eastAsia="zh-CN"/>
        </w:rPr>
        <w:t>也比较高，</w:t>
      </w:r>
      <w:r>
        <w:t>能够有助于我们拿到相应的学历之后回国</w:t>
      </w:r>
      <w:r>
        <w:rPr>
          <w:rFonts w:hint="eastAsia"/>
          <w:lang w:val="en-US" w:eastAsia="zh-CN"/>
        </w:rPr>
        <w:t>工作</w:t>
      </w:r>
      <w:r>
        <w:t>。</w:t>
      </w:r>
    </w:p>
    <w:p>
      <w:r>
        <w:rPr>
          <w:rFonts w:hint="eastAsia"/>
          <w:lang w:eastAsia="zh-CN"/>
        </w:rPr>
        <w:t>Eva</w:t>
      </w:r>
      <w:r>
        <w:t>(00:13:20): 好的，谢谢你的分享</w:t>
      </w:r>
      <w:r>
        <w:rPr>
          <w:rFonts w:hint="eastAsia"/>
          <w:lang w:eastAsia="zh-CN"/>
        </w:rPr>
        <w:t>。</w:t>
      </w:r>
      <w:r>
        <w:t>我想问一下娜娜</w:t>
      </w:r>
      <w:r>
        <w:rPr>
          <w:rFonts w:hint="eastAsia"/>
          <w:lang w:eastAsia="zh-CN"/>
        </w:rPr>
        <w:t>，</w:t>
      </w:r>
      <w:r>
        <w:t>你已经快要毕业了哈，你刚开始来马来西亚的这种生活和学习上的这种感受是</w:t>
      </w:r>
      <w:r>
        <w:rPr>
          <w:rFonts w:hint="eastAsia"/>
          <w:lang w:val="en-US" w:eastAsia="zh-CN"/>
        </w:rPr>
        <w:t>什么样的呢</w:t>
      </w:r>
      <w:r>
        <w:t>？</w:t>
      </w:r>
    </w:p>
    <w:p>
      <w:r>
        <w:t>辣辣(00:13:39): 我第一次过来是21年，</w:t>
      </w:r>
      <w:r>
        <w:rPr>
          <w:rFonts w:hint="eastAsia"/>
          <w:lang w:val="en-US" w:eastAsia="zh-CN"/>
        </w:rPr>
        <w:t>当时没有在泰莱读书，</w:t>
      </w:r>
      <w:r>
        <w:t>刚过来KL的时候隔离了差不多半个月</w:t>
      </w:r>
      <w:r>
        <w:rPr>
          <w:rFonts w:hint="eastAsia"/>
          <w:lang w:eastAsia="zh-CN"/>
        </w:rPr>
        <w:t>，</w:t>
      </w:r>
      <w:r>
        <w:rPr>
          <w:rFonts w:hint="eastAsia"/>
          <w:lang w:val="en-US" w:eastAsia="zh-CN"/>
        </w:rPr>
        <w:t>才到</w:t>
      </w:r>
      <w:r>
        <w:t>以前那个学校</w:t>
      </w:r>
      <w:r>
        <w:rPr>
          <w:rFonts w:hint="eastAsia"/>
          <w:lang w:eastAsia="zh-CN"/>
        </w:rPr>
        <w:t>。</w:t>
      </w:r>
      <w:r>
        <w:rPr>
          <w:rFonts w:hint="eastAsia"/>
          <w:lang w:val="en-US" w:eastAsia="zh-CN"/>
        </w:rPr>
        <w:t>我</w:t>
      </w:r>
      <w:r>
        <w:t>以前那个学校的是心理学</w:t>
      </w:r>
      <w:r>
        <w:rPr>
          <w:rFonts w:hint="eastAsia"/>
          <w:lang w:val="en-US" w:eastAsia="zh-CN"/>
        </w:rPr>
        <w:t>专业</w:t>
      </w:r>
      <w:r>
        <w:t>，</w:t>
      </w:r>
      <w:r>
        <w:rPr>
          <w:rFonts w:hint="eastAsia"/>
          <w:lang w:val="en-US" w:eastAsia="zh-CN"/>
        </w:rPr>
        <w:t>后面</w:t>
      </w:r>
      <w:r>
        <w:t>因为</w:t>
      </w:r>
      <w:r>
        <w:rPr>
          <w:rFonts w:hint="eastAsia"/>
          <w:lang w:val="en-US" w:eastAsia="zh-CN"/>
        </w:rPr>
        <w:t>考试</w:t>
      </w:r>
      <w:r>
        <w:t>很多又比较难，全是闭卷的，我</w:t>
      </w:r>
      <w:r>
        <w:rPr>
          <w:rFonts w:hint="eastAsia"/>
          <w:lang w:val="en-US" w:eastAsia="zh-CN"/>
        </w:rPr>
        <w:t>很多课程</w:t>
      </w:r>
      <w:r>
        <w:t>挂科了，</w:t>
      </w:r>
      <w:r>
        <w:rPr>
          <w:rFonts w:hint="eastAsia"/>
          <w:lang w:val="en-US" w:eastAsia="zh-CN"/>
        </w:rPr>
        <w:t>所以</w:t>
      </w:r>
      <w:r>
        <w:t>没办法我就换</w:t>
      </w:r>
      <w:r>
        <w:rPr>
          <w:rFonts w:hint="eastAsia"/>
          <w:lang w:val="en-US" w:eastAsia="zh-CN"/>
        </w:rPr>
        <w:t>到了泰莱</w:t>
      </w:r>
      <w:r>
        <w:t>。我现在读传媒的话算是比较适合我</w:t>
      </w:r>
      <w:r>
        <w:rPr>
          <w:rFonts w:hint="eastAsia"/>
          <w:lang w:eastAsia="zh-CN"/>
        </w:rPr>
        <w:t>，</w:t>
      </w:r>
      <w:r>
        <w:t>虽然说考试不多，但也是有考试的</w:t>
      </w:r>
      <w:r>
        <w:rPr>
          <w:rFonts w:hint="eastAsia"/>
          <w:lang w:eastAsia="zh-CN"/>
        </w:rPr>
        <w:t>。</w:t>
      </w:r>
      <w:r>
        <w:t>我发现</w:t>
      </w:r>
      <w:r>
        <w:rPr>
          <w:rFonts w:hint="eastAsia"/>
          <w:lang w:val="en-US" w:eastAsia="zh-CN"/>
        </w:rPr>
        <w:t>这里</w:t>
      </w:r>
      <w:r>
        <w:t>和中国不一样的是，马来西亚的学校以assignment为主，</w:t>
      </w:r>
      <w:r>
        <w:rPr>
          <w:rFonts w:hint="eastAsia"/>
          <w:lang w:val="en-US" w:eastAsia="zh-CN"/>
        </w:rPr>
        <w:t>一般</w:t>
      </w:r>
      <w:r>
        <w:t>两到三个assignment加起来一共占分数的总比是60</w:t>
      </w:r>
      <w:r>
        <w:rPr>
          <w:rFonts w:hint="eastAsia"/>
          <w:lang w:val="en-US" w:eastAsia="zh-CN"/>
        </w:rPr>
        <w:t>%</w:t>
      </w:r>
      <w:r>
        <w:t>，然后final</w:t>
      </w:r>
      <w:r>
        <w:rPr>
          <w:rFonts w:hint="eastAsia"/>
          <w:lang w:val="en-US" w:eastAsia="zh-CN"/>
        </w:rPr>
        <w:t>考试</w:t>
      </w:r>
      <w:r>
        <w:t>一般是40</w:t>
      </w:r>
      <w:r>
        <w:rPr>
          <w:rFonts w:hint="eastAsia"/>
          <w:lang w:val="en-US" w:eastAsia="zh-CN"/>
        </w:rPr>
        <w:t>%</w:t>
      </w:r>
      <w:r>
        <w:t>。整体来说</w:t>
      </w:r>
      <w:r>
        <w:rPr>
          <w:rFonts w:hint="eastAsia"/>
          <w:lang w:val="en-US" w:eastAsia="zh-CN"/>
        </w:rPr>
        <w:t>这里</w:t>
      </w:r>
      <w:r>
        <w:t>跟中国的教育体系是不太一样的，因为中国</w:t>
      </w:r>
      <w:r>
        <w:rPr>
          <w:rFonts w:hint="eastAsia"/>
          <w:lang w:val="en-US" w:eastAsia="zh-CN"/>
        </w:rPr>
        <w:t>大部分</w:t>
      </w:r>
      <w:r>
        <w:t>都是以考试为主，</w:t>
      </w:r>
      <w:r>
        <w:rPr>
          <w:rFonts w:hint="eastAsia"/>
          <w:lang w:val="en-US" w:eastAsia="zh-CN"/>
        </w:rPr>
        <w:t>当然</w:t>
      </w:r>
      <w:r>
        <w:t>也有小组作业。</w:t>
      </w:r>
    </w:p>
    <w:p>
      <w:r>
        <w:rPr>
          <w:rFonts w:hint="eastAsia"/>
          <w:lang w:eastAsia="zh-CN"/>
        </w:rPr>
        <w:t>Eva</w:t>
      </w:r>
      <w:r>
        <w:t>(00:14:49): 除了考试你觉得</w:t>
      </w:r>
      <w:r>
        <w:rPr>
          <w:rFonts w:hint="eastAsia"/>
          <w:lang w:val="en-US" w:eastAsia="zh-CN"/>
        </w:rPr>
        <w:t>跟国内</w:t>
      </w:r>
      <w:r>
        <w:t>不太一样以外，还有哪些方面</w:t>
      </w:r>
      <w:r>
        <w:rPr>
          <w:rFonts w:hint="eastAsia"/>
          <w:lang w:val="en-US" w:eastAsia="zh-CN"/>
        </w:rPr>
        <w:t>让</w:t>
      </w:r>
      <w:r>
        <w:t>你觉得这里的教育体制跟国内的教育方式是不一样的？</w:t>
      </w:r>
    </w:p>
    <w:p>
      <w:pPr>
        <w:rPr>
          <w:rFonts w:hint="eastAsia" w:eastAsia="宋体"/>
          <w:lang w:eastAsia="zh-CN"/>
        </w:rPr>
      </w:pPr>
      <w:r>
        <w:t>辣辣(00:15:00): 那就是学术写作了，因为平时写assignment的时候我们都会用到</w:t>
      </w:r>
      <w:r>
        <w:rPr>
          <w:rFonts w:hint="eastAsia"/>
          <w:lang w:val="en-US" w:eastAsia="zh-CN"/>
        </w:rPr>
        <w:t>AI查重</w:t>
      </w:r>
      <w:r>
        <w:t>，国内好像只有在</w:t>
      </w:r>
      <w:r>
        <w:rPr>
          <w:rFonts w:hint="eastAsia"/>
          <w:lang w:val="en-US" w:eastAsia="zh-CN"/>
        </w:rPr>
        <w:t>写</w:t>
      </w:r>
      <w:r>
        <w:t>毕业论文的时候才会用到知网去查那些文献，再</w:t>
      </w:r>
      <w:r>
        <w:rPr>
          <w:rFonts w:hint="eastAsia"/>
          <w:lang w:val="en-US" w:eastAsia="zh-CN"/>
        </w:rPr>
        <w:t>提交自己的论文</w:t>
      </w:r>
      <w:r>
        <w:t>提交到去查重</w:t>
      </w:r>
      <w:r>
        <w:rPr>
          <w:rFonts w:hint="eastAsia"/>
          <w:lang w:eastAsia="zh-CN"/>
        </w:rPr>
        <w:t>。</w:t>
      </w:r>
      <w:r>
        <w:rPr>
          <w:rFonts w:hint="eastAsia"/>
          <w:lang w:val="en-US" w:eastAsia="zh-CN"/>
        </w:rPr>
        <w:t>马来西亚</w:t>
      </w:r>
      <w:r>
        <w:t>这边</w:t>
      </w:r>
      <w:r>
        <w:rPr>
          <w:rFonts w:hint="eastAsia"/>
          <w:lang w:val="en-US" w:eastAsia="zh-CN"/>
        </w:rPr>
        <w:t>就算是很小的作业</w:t>
      </w:r>
      <w:r>
        <w:t>都需要去查重</w:t>
      </w:r>
      <w:r>
        <w:rPr>
          <w:rFonts w:hint="eastAsia"/>
          <w:lang w:eastAsia="zh-CN"/>
        </w:rPr>
        <w:t>，</w:t>
      </w:r>
      <w:r>
        <w:rPr>
          <w:rFonts w:hint="eastAsia"/>
          <w:lang w:val="en-US" w:eastAsia="zh-CN"/>
        </w:rPr>
        <w:t>进行</w:t>
      </w:r>
      <w:r>
        <w:t>AI检测</w:t>
      </w:r>
      <w:r>
        <w:rPr>
          <w:rFonts w:hint="eastAsia"/>
          <w:lang w:eastAsia="zh-CN"/>
        </w:rPr>
        <w:t>。</w:t>
      </w:r>
    </w:p>
    <w:p>
      <w:r>
        <w:rPr>
          <w:rFonts w:hint="eastAsia"/>
          <w:lang w:eastAsia="zh-CN"/>
        </w:rPr>
        <w:t>Eva</w:t>
      </w:r>
      <w:r>
        <w:t>(00:15:30): 这一块确实不太一样哈，因为我也在国内高校当老师，我们考察作业和考试作业一般都不会去查</w:t>
      </w:r>
      <w:r>
        <w:rPr>
          <w:rFonts w:hint="eastAsia"/>
          <w:lang w:val="en-US" w:eastAsia="zh-CN"/>
        </w:rPr>
        <w:t>重</w:t>
      </w:r>
      <w:r>
        <w:t>，除了毕业论文以外。</w:t>
      </w:r>
    </w:p>
    <w:p>
      <w:r>
        <w:t>辣辣(00:15:42): 对。</w:t>
      </w:r>
    </w:p>
    <w:p>
      <w:r>
        <w:rPr>
          <w:rFonts w:hint="eastAsia"/>
          <w:lang w:eastAsia="zh-CN"/>
        </w:rPr>
        <w:t>Eva</w:t>
      </w:r>
      <w:r>
        <w:t>(00:15:43): 像你现在快毕业了，你初期在</w:t>
      </w:r>
      <w:r>
        <w:rPr>
          <w:rFonts w:hint="eastAsia"/>
          <w:lang w:val="en-US" w:eastAsia="zh-CN"/>
        </w:rPr>
        <w:t>这边</w:t>
      </w:r>
      <w:r>
        <w:t>课程学习上是否有压力，包括你现在在论文写作上面会有比较大的</w:t>
      </w:r>
      <w:r>
        <w:rPr>
          <w:rFonts w:hint="eastAsia"/>
          <w:lang w:val="en-US" w:eastAsia="zh-CN"/>
        </w:rPr>
        <w:t>学习</w:t>
      </w:r>
      <w:r>
        <w:t>压力？</w:t>
      </w:r>
    </w:p>
    <w:p>
      <w:r>
        <w:t>辣辣(00:16:02):我一直以来对论文写作是没有什么压力的，因为我有去自己去学怎么写，去看格式怎么弄</w:t>
      </w:r>
      <w:r>
        <w:rPr>
          <w:rFonts w:hint="eastAsia"/>
          <w:lang w:eastAsia="zh-CN"/>
        </w:rPr>
        <w:t>。</w:t>
      </w:r>
      <w:r>
        <w:t>但是刚开始对于</w:t>
      </w:r>
      <w:r>
        <w:rPr>
          <w:rFonts w:hint="eastAsia"/>
          <w:lang w:val="en-US" w:eastAsia="zh-CN"/>
        </w:rPr>
        <w:t>这里的</w:t>
      </w:r>
      <w:r>
        <w:t>考试是特别害怕，之前</w:t>
      </w:r>
      <w:r>
        <w:rPr>
          <w:rFonts w:hint="eastAsia"/>
          <w:lang w:val="en-US" w:eastAsia="zh-CN"/>
        </w:rPr>
        <w:t>在国内除了雅思考试以外，</w:t>
      </w:r>
      <w:r>
        <w:t>没有参加过全英文的考试</w:t>
      </w:r>
      <w:r>
        <w:rPr>
          <w:rFonts w:hint="eastAsia"/>
          <w:lang w:eastAsia="zh-CN"/>
        </w:rPr>
        <w:t>，</w:t>
      </w:r>
      <w:r>
        <w:rPr>
          <w:rFonts w:hint="eastAsia"/>
          <w:lang w:val="en-US" w:eastAsia="zh-CN"/>
        </w:rPr>
        <w:t>所以</w:t>
      </w:r>
      <w:r>
        <w:t>刚开始我就</w:t>
      </w:r>
      <w:r>
        <w:rPr>
          <w:rFonts w:hint="eastAsia"/>
          <w:lang w:val="en-US" w:eastAsia="zh-CN"/>
        </w:rPr>
        <w:t>挂科了很多科目</w:t>
      </w:r>
      <w:r>
        <w:rPr>
          <w:rFonts w:hint="eastAsia"/>
          <w:lang w:eastAsia="zh-CN"/>
        </w:rPr>
        <w:t>。</w:t>
      </w:r>
      <w:r>
        <w:rPr>
          <w:rFonts w:hint="eastAsia"/>
          <w:lang w:val="en-US" w:eastAsia="zh-CN"/>
        </w:rPr>
        <w:t>现在</w:t>
      </w:r>
      <w:r>
        <w:t>换到</w:t>
      </w:r>
      <w:r>
        <w:rPr>
          <w:rFonts w:hint="eastAsia"/>
          <w:lang w:val="en-US" w:eastAsia="zh-CN"/>
        </w:rPr>
        <w:t>泰莱大学</w:t>
      </w:r>
      <w:r>
        <w:t>后，因为适应</w:t>
      </w:r>
      <w:r>
        <w:rPr>
          <w:rFonts w:hint="eastAsia"/>
          <w:lang w:eastAsia="zh-CN"/>
        </w:rPr>
        <w:t>得</w:t>
      </w:r>
      <w:r>
        <w:t>够久，也了解是怎么考的，现在考试基本上没什么大问题。</w:t>
      </w:r>
    </w:p>
    <w:p>
      <w:r>
        <w:rPr>
          <w:rFonts w:hint="eastAsia"/>
          <w:lang w:eastAsia="zh-CN"/>
        </w:rPr>
        <w:t>Eva</w:t>
      </w:r>
      <w:r>
        <w:t>(00:16:30): 国外有补考的机会吗？还是说挂了就只能重修？</w:t>
      </w:r>
    </w:p>
    <w:p>
      <w:r>
        <w:t>辣辣(00:16:34): 我以前那个学校是挂了只能重修，你要重新</w:t>
      </w:r>
      <w:r>
        <w:rPr>
          <w:rFonts w:hint="eastAsia"/>
          <w:lang w:val="en-US" w:eastAsia="zh-CN"/>
        </w:rPr>
        <w:t>交</w:t>
      </w:r>
      <w:r>
        <w:t>课程费，重新读</w:t>
      </w:r>
      <w:r>
        <w:rPr>
          <w:rFonts w:hint="eastAsia"/>
          <w:lang w:eastAsia="zh-CN"/>
        </w:rPr>
        <w:t>，</w:t>
      </w:r>
      <w:r>
        <w:t>重新考</w:t>
      </w:r>
      <w:r>
        <w:rPr>
          <w:rFonts w:hint="eastAsia"/>
          <w:lang w:eastAsia="zh-CN"/>
        </w:rPr>
        <w:t>。</w:t>
      </w:r>
      <w:r>
        <w:t>但是在</w:t>
      </w:r>
      <w:r>
        <w:rPr>
          <w:rFonts w:hint="eastAsia"/>
          <w:lang w:val="en-US" w:eastAsia="zh-CN"/>
        </w:rPr>
        <w:t>泰莱大学</w:t>
      </w:r>
      <w:r>
        <w:t>有一次补考的机会，但是你即使补考过了，最高也只能拿C。如果你补考还不过的话，只能全部重修那门课。</w:t>
      </w:r>
      <w:r>
        <w:rPr>
          <w:rFonts w:hint="eastAsia"/>
          <w:lang w:val="en-US" w:eastAsia="zh-CN"/>
        </w:rPr>
        <w:t>如果课程</w:t>
      </w:r>
      <w:r>
        <w:t>全是assignment</w:t>
      </w:r>
      <w:r>
        <w:rPr>
          <w:rFonts w:hint="eastAsia"/>
          <w:lang w:val="en-US" w:eastAsia="zh-CN"/>
        </w:rPr>
        <w:t>结课</w:t>
      </w:r>
      <w:r>
        <w:t>的话，你最后只能有一次提交assignment的机会，但是如果有考试的话，那个考试可以重考。</w:t>
      </w:r>
    </w:p>
    <w:p>
      <w:r>
        <w:rPr>
          <w:rFonts w:hint="eastAsia"/>
          <w:lang w:eastAsia="zh-CN"/>
        </w:rPr>
        <w:t>Eva</w:t>
      </w:r>
      <w:r>
        <w:t>(00:17:15): 好的，除了你刚刚提到的作业查重，教学方式不一样，你觉得</w:t>
      </w:r>
      <w:r>
        <w:rPr>
          <w:rFonts w:hint="eastAsia"/>
          <w:lang w:val="en-US" w:eastAsia="zh-CN"/>
        </w:rPr>
        <w:t>你们学校</w:t>
      </w:r>
      <w:r>
        <w:t>老师的风格跟国内有没有很大的不一样？</w:t>
      </w:r>
    </w:p>
    <w:p>
      <w:r>
        <w:t xml:space="preserve">辣辣(00:17:28): </w:t>
      </w:r>
      <w:r>
        <w:rPr>
          <w:rFonts w:hint="eastAsia"/>
          <w:lang w:val="en-US" w:eastAsia="zh-CN"/>
        </w:rPr>
        <w:t>这边</w:t>
      </w:r>
      <w:r>
        <w:t>老师相</w:t>
      </w:r>
      <w:r>
        <w:rPr>
          <w:rFonts w:hint="eastAsia"/>
          <w:lang w:eastAsia="zh-CN"/>
        </w:rPr>
        <w:t>对于国内的话没有那么</w:t>
      </w:r>
      <w:r>
        <w:rPr>
          <w:rFonts w:hint="eastAsia"/>
          <w:lang w:val="en-US" w:eastAsia="zh-CN"/>
        </w:rPr>
        <w:t>高高在上。</w:t>
      </w:r>
      <w:r>
        <w:t>因为我有跟一个老师在课后聊天，至少聊了一个小时。这个老师也有提到说，因为我们是私立学校，学校雇他们来给我们上课，相当于我们其实是客户，他们是服务给我们的。</w:t>
      </w:r>
    </w:p>
    <w:p>
      <w:r>
        <w:rPr>
          <w:rFonts w:hint="eastAsia"/>
          <w:lang w:eastAsia="zh-CN"/>
        </w:rPr>
        <w:t>Eva</w:t>
      </w:r>
      <w:r>
        <w:t>(00:17:56): 我昨天那个采访了一个英迪的</w:t>
      </w:r>
      <w:r>
        <w:rPr>
          <w:rFonts w:hint="eastAsia"/>
          <w:lang w:val="en-US" w:eastAsia="zh-CN"/>
        </w:rPr>
        <w:t>同学</w:t>
      </w:r>
      <w:r>
        <w:t>，他们就有专门的中国老师，管理他们的学习</w:t>
      </w:r>
      <w:r>
        <w:rPr>
          <w:rFonts w:hint="eastAsia"/>
          <w:lang w:eastAsia="zh-CN"/>
        </w:rPr>
        <w:t>，</w:t>
      </w:r>
      <w:r>
        <w:t>论文写作</w:t>
      </w:r>
      <w:r>
        <w:rPr>
          <w:rFonts w:hint="eastAsia"/>
          <w:lang w:eastAsia="zh-CN"/>
        </w:rPr>
        <w:t>，</w:t>
      </w:r>
      <w:r>
        <w:t>论文发表，住宿入学，所有</w:t>
      </w:r>
      <w:r>
        <w:rPr>
          <w:rFonts w:hint="eastAsia"/>
          <w:lang w:val="en-US" w:eastAsia="zh-CN"/>
        </w:rPr>
        <w:t>这些</w:t>
      </w:r>
      <w:r>
        <w:t>都有老师一对一引导着去做。</w:t>
      </w:r>
    </w:p>
    <w:p>
      <w:pPr>
        <w:rPr>
          <w:rFonts w:hint="eastAsia"/>
          <w:lang w:eastAsia="zh-CN"/>
        </w:rPr>
      </w:pPr>
      <w:r>
        <w:t>辣辣(00:18:19): 我们这边是没有一对一的，但是我们会有一个学生福利中心，在</w:t>
      </w:r>
      <w:r>
        <w:rPr>
          <w:rFonts w:hint="eastAsia"/>
          <w:lang w:val="en-US" w:eastAsia="zh-CN"/>
        </w:rPr>
        <w:t>新生</w:t>
      </w:r>
      <w:r>
        <w:t>入学的时候会给指导一下</w:t>
      </w:r>
      <w:r>
        <w:rPr>
          <w:rFonts w:hint="eastAsia"/>
          <w:lang w:eastAsia="zh-CN"/>
        </w:rPr>
        <w:t>。</w:t>
      </w:r>
    </w:p>
    <w:p>
      <w:r>
        <w:rPr>
          <w:rFonts w:hint="eastAsia"/>
          <w:lang w:eastAsia="zh-CN"/>
        </w:rPr>
        <w:t>Eva</w:t>
      </w:r>
      <w:r>
        <w:t>(00:18:34): 好的，谢谢！最后我想问一下何静同学，你们</w:t>
      </w:r>
      <w:r>
        <w:rPr>
          <w:rFonts w:hint="eastAsia"/>
          <w:lang w:val="en-US" w:eastAsia="zh-CN"/>
        </w:rPr>
        <w:t>sunway</w:t>
      </w:r>
      <w:r>
        <w:t>的教育体制和你国内同学的，你觉得</w:t>
      </w:r>
      <w:r>
        <w:rPr>
          <w:rFonts w:hint="eastAsia"/>
          <w:lang w:val="en-US" w:eastAsia="zh-CN"/>
        </w:rPr>
        <w:t>有</w:t>
      </w:r>
      <w:r>
        <w:t>不太一样的地方吗？</w:t>
      </w:r>
    </w:p>
    <w:p>
      <w:pPr>
        <w:rPr>
          <w:rFonts w:hint="eastAsia" w:eastAsia="宋体"/>
          <w:lang w:eastAsia="zh-CN"/>
        </w:rPr>
      </w:pPr>
      <w:r>
        <w:t>何静(00:18:52): 我是计算机</w:t>
      </w:r>
      <w:r>
        <w:rPr>
          <w:rFonts w:hint="eastAsia"/>
          <w:lang w:val="en-US" w:eastAsia="zh-CN"/>
        </w:rPr>
        <w:t>专业</w:t>
      </w:r>
      <w:r>
        <w:t>，没有那么多作业，</w:t>
      </w:r>
      <w:r>
        <w:rPr>
          <w:rFonts w:hint="eastAsia"/>
          <w:lang w:val="en-US" w:eastAsia="zh-CN"/>
        </w:rPr>
        <w:t>平时作业</w:t>
      </w:r>
      <w:r>
        <w:t>都是写程序</w:t>
      </w:r>
      <w:r>
        <w:rPr>
          <w:rFonts w:hint="eastAsia"/>
          <w:lang w:eastAsia="zh-CN"/>
        </w:rPr>
        <w:t>，</w:t>
      </w:r>
      <w:r>
        <w:t>我跟老师的关系挺好的</w:t>
      </w:r>
      <w:r>
        <w:rPr>
          <w:rFonts w:hint="eastAsia"/>
          <w:lang w:eastAsia="zh-CN"/>
        </w:rPr>
        <w:t>。</w:t>
      </w:r>
      <w:r>
        <w:t>我</w:t>
      </w:r>
      <w:r>
        <w:rPr>
          <w:rFonts w:hint="eastAsia"/>
          <w:lang w:val="en-US" w:eastAsia="zh-CN"/>
        </w:rPr>
        <w:t>经常</w:t>
      </w:r>
      <w:r>
        <w:t>给</w:t>
      </w:r>
      <w:r>
        <w:rPr>
          <w:rFonts w:hint="eastAsia"/>
          <w:lang w:val="en-US" w:eastAsia="zh-CN"/>
        </w:rPr>
        <w:t>老师</w:t>
      </w:r>
      <w:r>
        <w:t>发邮件</w:t>
      </w:r>
      <w:r>
        <w:rPr>
          <w:rFonts w:hint="eastAsia"/>
          <w:lang w:eastAsia="zh-CN"/>
        </w:rPr>
        <w:t>，</w:t>
      </w:r>
      <w:r>
        <w:t>问问他有没有什么科研项目给我做？然后他也很爱回我的邮件，后来我们老一起出去吃饭喝茶，我感觉跟</w:t>
      </w:r>
      <w:r>
        <w:rPr>
          <w:rFonts w:hint="eastAsia"/>
          <w:lang w:val="en-US" w:eastAsia="zh-CN"/>
        </w:rPr>
        <w:t>这边</w:t>
      </w:r>
      <w:r>
        <w:t>老师可能比国内更亲近一点吧。其实我刚开始</w:t>
      </w:r>
      <w:r>
        <w:rPr>
          <w:rFonts w:hint="eastAsia"/>
          <w:lang w:val="en-US" w:eastAsia="zh-CN"/>
        </w:rPr>
        <w:t>来这里</w:t>
      </w:r>
      <w:r>
        <w:t>挺害怕的，</w:t>
      </w:r>
      <w:r>
        <w:rPr>
          <w:rFonts w:hint="eastAsia"/>
          <w:lang w:val="en-US" w:eastAsia="zh-CN"/>
        </w:rPr>
        <w:t>刚到sunway</w:t>
      </w:r>
      <w:r>
        <w:t>的时候没有人理我</w:t>
      </w:r>
      <w:r>
        <w:rPr>
          <w:rFonts w:hint="eastAsia"/>
          <w:lang w:val="en-US" w:eastAsia="zh-CN"/>
        </w:rPr>
        <w:t>,</w:t>
      </w:r>
      <w:r>
        <w:t>我是留学DIY，</w:t>
      </w:r>
      <w:r>
        <w:rPr>
          <w:rFonts w:hint="eastAsia"/>
          <w:lang w:val="en-US" w:eastAsia="zh-CN"/>
        </w:rPr>
        <w:t>从入学办理到上课，都是</w:t>
      </w:r>
      <w:r>
        <w:t>我自己去问，去弄，也没人教我。</w:t>
      </w:r>
      <w:r>
        <w:rPr>
          <w:rFonts w:hint="eastAsia"/>
          <w:lang w:val="en-US" w:eastAsia="zh-CN"/>
        </w:rPr>
        <w:t>而且</w:t>
      </w:r>
      <w:r>
        <w:t>计算机</w:t>
      </w:r>
      <w:r>
        <w:rPr>
          <w:rFonts w:hint="eastAsia"/>
          <w:lang w:val="en-US" w:eastAsia="zh-CN"/>
        </w:rPr>
        <w:t>专业</w:t>
      </w:r>
      <w:r>
        <w:t>退学率蛮高的，我身边的中国学生比较少，</w:t>
      </w:r>
      <w:r>
        <w:rPr>
          <w:rFonts w:hint="eastAsia"/>
          <w:lang w:val="en-US" w:eastAsia="zh-CN"/>
        </w:rPr>
        <w:t>特别是计算机专业，也没有</w:t>
      </w:r>
      <w:r>
        <w:t>其他专业多</w:t>
      </w:r>
      <w:r>
        <w:rPr>
          <w:rFonts w:hint="eastAsia"/>
          <w:lang w:eastAsia="zh-CN"/>
        </w:rPr>
        <w:t>。</w:t>
      </w:r>
      <w:r>
        <w:t>我刚开始来</w:t>
      </w:r>
      <w:r>
        <w:rPr>
          <w:rFonts w:hint="eastAsia"/>
          <w:lang w:val="en-US" w:eastAsia="zh-CN"/>
        </w:rPr>
        <w:t>这边，</w:t>
      </w:r>
      <w:r>
        <w:t>英语也不是特别好，你要说强制跟</w:t>
      </w:r>
      <w:r>
        <w:rPr>
          <w:rFonts w:hint="eastAsia"/>
          <w:lang w:val="en-US" w:eastAsia="zh-CN"/>
        </w:rPr>
        <w:t>其他留学生一起</w:t>
      </w:r>
      <w:r>
        <w:t>交流，</w:t>
      </w:r>
      <w:r>
        <w:rPr>
          <w:rFonts w:hint="eastAsia"/>
          <w:lang w:val="en-US" w:eastAsia="zh-CN"/>
        </w:rPr>
        <w:t>对我来说比较难。我在这里</w:t>
      </w:r>
      <w:r>
        <w:t>特别要好的哥们儿，他是埃及的。刚开始我话也说不明白，但是他</w:t>
      </w:r>
      <w:r>
        <w:rPr>
          <w:rFonts w:hint="eastAsia"/>
          <w:lang w:val="en-US" w:eastAsia="zh-CN"/>
        </w:rPr>
        <w:t>很</w:t>
      </w:r>
      <w:r>
        <w:t>好，他还能跟我交流</w:t>
      </w:r>
      <w:r>
        <w:rPr>
          <w:rFonts w:hint="eastAsia"/>
          <w:lang w:eastAsia="zh-CN"/>
        </w:rPr>
        <w:t>。</w:t>
      </w:r>
      <w:r>
        <w:t>后来我身边的中国同学越来越少了，我下课就回家了，感受可能没有那么</w:t>
      </w:r>
      <w:r>
        <w:rPr>
          <w:rFonts w:hint="eastAsia"/>
          <w:lang w:val="en-US" w:eastAsia="zh-CN"/>
        </w:rPr>
        <w:t>多。关于学习，</w:t>
      </w:r>
      <w:r>
        <w:t>我只</w:t>
      </w:r>
      <w:r>
        <w:rPr>
          <w:rFonts w:hint="eastAsia"/>
          <w:lang w:val="en-US" w:eastAsia="zh-CN"/>
        </w:rPr>
        <w:t>有</w:t>
      </w:r>
      <w:r>
        <w:t>第一个学期挂过科</w:t>
      </w:r>
      <w:r>
        <w:rPr>
          <w:rFonts w:hint="eastAsia"/>
          <w:lang w:eastAsia="zh-CN"/>
        </w:rPr>
        <w:t>，</w:t>
      </w:r>
      <w:r>
        <w:t>全</w:t>
      </w:r>
      <w:r>
        <w:rPr>
          <w:rFonts w:hint="eastAsia"/>
          <w:lang w:val="en-US" w:eastAsia="zh-CN"/>
        </w:rPr>
        <w:t>英</w:t>
      </w:r>
      <w:r>
        <w:t>考试</w:t>
      </w:r>
      <w:r>
        <w:rPr>
          <w:rFonts w:hint="eastAsia"/>
          <w:lang w:eastAsia="zh-CN"/>
        </w:rPr>
        <w:t>，</w:t>
      </w:r>
      <w:r>
        <w:t>我记得特别清楚当时出来的时候，就想给自己</w:t>
      </w:r>
      <w:r>
        <w:rPr>
          <w:rFonts w:hint="eastAsia"/>
          <w:lang w:eastAsia="zh-CN"/>
        </w:rPr>
        <w:t>扇耳光。</w:t>
      </w:r>
      <w:r>
        <w:t>因为我交了卷，突然想起来程序那个单词是post office邮局</w:t>
      </w:r>
      <w:r>
        <w:rPr>
          <w:rFonts w:hint="eastAsia"/>
          <w:lang w:eastAsia="zh-CN"/>
        </w:rPr>
        <w:t>，</w:t>
      </w:r>
      <w:r>
        <w:t>我以为是个什么ID我就给算错了，我当时可后悔了</w:t>
      </w:r>
      <w:r>
        <w:rPr>
          <w:rFonts w:hint="eastAsia"/>
          <w:lang w:eastAsia="zh-CN"/>
        </w:rPr>
        <w:t>。</w:t>
      </w:r>
      <w:r>
        <w:t>后来</w:t>
      </w:r>
      <w:r>
        <w:rPr>
          <w:rFonts w:hint="eastAsia"/>
          <w:lang w:val="en-US" w:eastAsia="zh-CN"/>
        </w:rPr>
        <w:t>熟悉和</w:t>
      </w:r>
      <w:r>
        <w:t>适应了</w:t>
      </w:r>
      <w:r>
        <w:rPr>
          <w:rFonts w:hint="eastAsia"/>
          <w:lang w:val="en-US" w:eastAsia="zh-CN"/>
        </w:rPr>
        <w:t>这种全英考试，现在感</w:t>
      </w:r>
      <w:r>
        <w:t>觉考试也没有那么难</w:t>
      </w:r>
      <w:r>
        <w:rPr>
          <w:rFonts w:hint="eastAsia"/>
          <w:lang w:eastAsia="zh-CN"/>
        </w:rPr>
        <w:t>。</w:t>
      </w:r>
    </w:p>
    <w:p>
      <w:pPr>
        <w:rPr>
          <w:rFonts w:hint="eastAsia" w:eastAsia="宋体"/>
          <w:lang w:eastAsia="zh-CN"/>
        </w:rPr>
      </w:pPr>
      <w:r>
        <w:rPr>
          <w:rFonts w:hint="eastAsia"/>
          <w:lang w:eastAsia="zh-CN"/>
        </w:rPr>
        <w:t>Eva</w:t>
      </w:r>
      <w:r>
        <w:t>(00:21:42): 你当时弄错了</w:t>
      </w:r>
      <w:r>
        <w:rPr>
          <w:rFonts w:hint="eastAsia"/>
          <w:lang w:eastAsia="zh-CN"/>
        </w:rPr>
        <w:t>没有</w:t>
      </w:r>
      <w:r>
        <w:t>挂科</w:t>
      </w:r>
      <w:r>
        <w:rPr>
          <w:rFonts w:hint="eastAsia"/>
          <w:lang w:val="en-US" w:eastAsia="zh-CN"/>
        </w:rPr>
        <w:t>是</w:t>
      </w:r>
      <w:r>
        <w:t>吧</w:t>
      </w:r>
      <w:r>
        <w:rPr>
          <w:rFonts w:hint="eastAsia"/>
          <w:lang w:eastAsia="zh-CN"/>
        </w:rPr>
        <w:t>？</w:t>
      </w:r>
    </w:p>
    <w:p>
      <w:r>
        <w:t>何静(00:21:46): 我就那一回挂科了，因为那是一道大题</w:t>
      </w:r>
      <w:r>
        <w:rPr>
          <w:rFonts w:hint="eastAsia"/>
          <w:lang w:val="en-US" w:eastAsia="zh-CN"/>
        </w:rPr>
        <w:t>我写错了</w:t>
      </w:r>
      <w:r>
        <w:t>。也是我自己不小心，因为第一个学期是六门课，有两门水课，</w:t>
      </w:r>
      <w:r>
        <w:rPr>
          <w:rFonts w:hint="eastAsia"/>
          <w:lang w:val="en-US" w:eastAsia="zh-CN"/>
        </w:rPr>
        <w:t>比较</w:t>
      </w:r>
      <w:r>
        <w:t>容易</w:t>
      </w:r>
      <w:r>
        <w:rPr>
          <w:rFonts w:hint="eastAsia"/>
          <w:lang w:eastAsia="zh-CN"/>
        </w:rPr>
        <w:t>，</w:t>
      </w:r>
      <w:r>
        <w:rPr>
          <w:rFonts w:hint="eastAsia"/>
          <w:lang w:val="en-US" w:eastAsia="zh-CN"/>
        </w:rPr>
        <w:t>我就以为</w:t>
      </w:r>
      <w:r>
        <w:t>其他课</w:t>
      </w:r>
      <w:r>
        <w:rPr>
          <w:rFonts w:hint="eastAsia"/>
          <w:lang w:val="en-US" w:eastAsia="zh-CN"/>
        </w:rPr>
        <w:t>考试</w:t>
      </w:r>
      <w:r>
        <w:t>也会很简单，没想到那门</w:t>
      </w:r>
      <w:r>
        <w:rPr>
          <w:rFonts w:hint="eastAsia"/>
          <w:lang w:val="en-US" w:eastAsia="zh-CN"/>
        </w:rPr>
        <w:t>课老师</w:t>
      </w:r>
      <w:r>
        <w:t>一点儿都</w:t>
      </w:r>
      <w:r>
        <w:rPr>
          <w:rFonts w:hint="eastAsia"/>
          <w:lang w:eastAsia="zh-CN"/>
        </w:rPr>
        <w:t>不</w:t>
      </w:r>
      <w:r>
        <w:t>讲情面。我以前</w:t>
      </w:r>
      <w:r>
        <w:rPr>
          <w:rFonts w:hint="eastAsia"/>
          <w:lang w:val="en-US" w:eastAsia="zh-CN"/>
        </w:rPr>
        <w:t>有个</w:t>
      </w:r>
      <w:r>
        <w:t>老师还是比较讲情面</w:t>
      </w:r>
      <w:r>
        <w:rPr>
          <w:rFonts w:hint="eastAsia"/>
          <w:lang w:val="en-US" w:eastAsia="zh-CN"/>
        </w:rPr>
        <w:t>的</w:t>
      </w:r>
      <w:r>
        <w:t>，他</w:t>
      </w:r>
      <w:r>
        <w:rPr>
          <w:rFonts w:hint="eastAsia"/>
          <w:lang w:eastAsia="zh-CN"/>
        </w:rPr>
        <w:t>知道你</w:t>
      </w:r>
      <w:r>
        <w:t>英语不好，一看你的名字</w:t>
      </w:r>
      <w:r>
        <w:rPr>
          <w:rFonts w:hint="eastAsia"/>
          <w:lang w:eastAsia="zh-CN"/>
        </w:rPr>
        <w:t>，</w:t>
      </w:r>
      <w:r>
        <w:t>就知道你是中国人，你英语不好，</w:t>
      </w:r>
      <w:r>
        <w:rPr>
          <w:rFonts w:hint="eastAsia"/>
          <w:lang w:val="en-US" w:eastAsia="zh-CN"/>
        </w:rPr>
        <w:t>他</w:t>
      </w:r>
      <w:r>
        <w:t>还能大概领会你的意思</w:t>
      </w:r>
      <w:r>
        <w:rPr>
          <w:rFonts w:hint="eastAsia"/>
          <w:lang w:eastAsia="zh-CN"/>
        </w:rPr>
        <w:t>。</w:t>
      </w:r>
      <w:r>
        <w:t>我</w:t>
      </w:r>
      <w:r>
        <w:rPr>
          <w:rFonts w:hint="eastAsia"/>
          <w:lang w:val="en-US" w:eastAsia="zh-CN"/>
        </w:rPr>
        <w:t>因为那</w:t>
      </w:r>
      <w:r>
        <w:t>门</w:t>
      </w:r>
      <w:r>
        <w:rPr>
          <w:rFonts w:hint="eastAsia"/>
          <w:lang w:val="en-US" w:eastAsia="zh-CN"/>
        </w:rPr>
        <w:t>课程</w:t>
      </w:r>
      <w:r>
        <w:t>挂了以后</w:t>
      </w:r>
      <w:r>
        <w:rPr>
          <w:rFonts w:hint="eastAsia"/>
          <w:lang w:eastAsia="zh-CN"/>
        </w:rPr>
        <w:t>，</w:t>
      </w:r>
      <w:r>
        <w:t>再也没敢在考试上面糊弄，</w:t>
      </w:r>
      <w:r>
        <w:rPr>
          <w:rFonts w:hint="eastAsia"/>
          <w:lang w:val="en-US" w:eastAsia="zh-CN"/>
        </w:rPr>
        <w:t>直到</w:t>
      </w:r>
      <w:r>
        <w:t>现在</w:t>
      </w:r>
      <w:r>
        <w:rPr>
          <w:rFonts w:hint="eastAsia"/>
          <w:lang w:val="en-US" w:eastAsia="zh-CN"/>
        </w:rPr>
        <w:t>也</w:t>
      </w:r>
      <w:r>
        <w:t>没有挂过科。</w:t>
      </w:r>
    </w:p>
    <w:p>
      <w:r>
        <w:rPr>
          <w:rFonts w:hint="eastAsia"/>
          <w:lang w:eastAsia="zh-CN"/>
        </w:rPr>
        <w:t>Eva</w:t>
      </w:r>
      <w:r>
        <w:t>(00:23:07): 好的，太棒了！谢谢大家的分享哈</w:t>
      </w:r>
      <w:r>
        <w:rPr>
          <w:rFonts w:hint="eastAsia"/>
          <w:lang w:eastAsia="zh-CN"/>
        </w:rPr>
        <w:t>。</w:t>
      </w:r>
      <w:r>
        <w:t>我们接下来进入到下一个</w:t>
      </w:r>
      <w:r>
        <w:rPr>
          <w:rFonts w:hint="eastAsia"/>
          <w:lang w:val="en-US" w:eastAsia="zh-CN"/>
        </w:rPr>
        <w:t>环节</w:t>
      </w:r>
      <w:r>
        <w:t>，就是我想了解媒介技术，特别是社交媒体，在大家的留学过程当中充当了一个什么样的角色，到底是能够促进大家的学习</w:t>
      </w:r>
      <w:r>
        <w:rPr>
          <w:rFonts w:hint="eastAsia"/>
          <w:lang w:val="en-US" w:eastAsia="zh-CN"/>
        </w:rPr>
        <w:t>适应</w:t>
      </w:r>
      <w:r>
        <w:t>呢？还是说会阻碍大家的这种</w:t>
      </w:r>
      <w:r>
        <w:rPr>
          <w:rFonts w:hint="eastAsia"/>
          <w:lang w:val="en-US" w:eastAsia="zh-CN"/>
        </w:rPr>
        <w:t>适应</w:t>
      </w:r>
      <w:r>
        <w:t>进程？第一个就是大家在马来西亚留学使用频率最高的五个app，包括国内的</w:t>
      </w:r>
      <w:r>
        <w:rPr>
          <w:rFonts w:hint="eastAsia"/>
          <w:lang w:eastAsia="zh-CN"/>
        </w:rPr>
        <w:t>，</w:t>
      </w:r>
      <w:r>
        <w:t>也包括一些international的这种apps。我们从</w:t>
      </w:r>
      <w:r>
        <w:rPr>
          <w:rFonts w:hint="eastAsia"/>
          <w:lang w:val="en-US" w:eastAsia="zh-CN"/>
        </w:rPr>
        <w:t>谭俊先</w:t>
      </w:r>
      <w:r>
        <w:t xml:space="preserve">开始。. </w:t>
      </w:r>
    </w:p>
    <w:p>
      <w:r>
        <w:rPr>
          <w:rFonts w:hint="eastAsia"/>
          <w:lang w:eastAsia="zh-CN"/>
        </w:rPr>
        <w:t>谭俊</w:t>
      </w:r>
      <w:r>
        <w:t>(00:24:16):Wechat</w:t>
      </w:r>
      <w:r>
        <w:rPr>
          <w:rFonts w:hint="eastAsia"/>
          <w:lang w:eastAsia="zh-CN"/>
        </w:rPr>
        <w:t>，</w:t>
      </w:r>
      <w:r>
        <w:t>Grab</w:t>
      </w:r>
      <w:r>
        <w:rPr>
          <w:rFonts w:hint="eastAsia"/>
          <w:lang w:eastAsia="zh-CN"/>
        </w:rPr>
        <w:t>，</w:t>
      </w:r>
      <w:r>
        <w:t>Chat GP</w:t>
      </w:r>
      <w:r>
        <w:rPr>
          <w:rFonts w:hint="eastAsia"/>
          <w:lang w:val="en-US" w:eastAsia="zh-CN"/>
        </w:rPr>
        <w:t>T</w:t>
      </w:r>
      <w:r>
        <w:rPr>
          <w:rFonts w:hint="eastAsia"/>
          <w:lang w:eastAsia="zh-CN"/>
        </w:rPr>
        <w:t>，</w:t>
      </w:r>
      <w:r>
        <w:t>Google map</w:t>
      </w:r>
      <w:r>
        <w:rPr>
          <w:rFonts w:hint="eastAsia"/>
          <w:lang w:eastAsia="zh-CN"/>
        </w:rPr>
        <w:t>，</w:t>
      </w:r>
      <w:r>
        <w:rPr>
          <w:rFonts w:hint="eastAsia"/>
          <w:lang w:val="en-US" w:eastAsia="zh-CN"/>
        </w:rPr>
        <w:t>W</w:t>
      </w:r>
      <w:r>
        <w:t>hats</w:t>
      </w:r>
      <w:r>
        <w:rPr>
          <w:rFonts w:hint="eastAsia"/>
          <w:lang w:val="en-US" w:eastAsia="zh-CN"/>
        </w:rPr>
        <w:t>app。</w:t>
      </w:r>
      <w:r>
        <w:t xml:space="preserve"> </w:t>
      </w:r>
    </w:p>
    <w:p>
      <w:pPr>
        <w:rPr>
          <w:rFonts w:hint="eastAsia" w:eastAsia="宋体"/>
          <w:lang w:eastAsia="zh-CN"/>
        </w:rPr>
      </w:pPr>
      <w:r>
        <w:rPr>
          <w:rFonts w:hint="eastAsia"/>
          <w:lang w:eastAsia="zh-CN"/>
        </w:rPr>
        <w:t>Eva</w:t>
      </w:r>
      <w:r>
        <w:t xml:space="preserve">(00:24:44): </w:t>
      </w:r>
      <w:r>
        <w:rPr>
          <w:rFonts w:hint="eastAsia"/>
          <w:lang w:val="en-US" w:eastAsia="zh-CN"/>
        </w:rPr>
        <w:t>谭俊，</w:t>
      </w:r>
      <w:r>
        <w:t>你一般用社交媒体软件跟马来西亚本地的同学和国际留学生，包括你自己的老师沟通的频率高不高，更侧重于学习方面还是生活方面的沟通</w:t>
      </w:r>
      <w:r>
        <w:rPr>
          <w:rFonts w:hint="eastAsia"/>
          <w:lang w:eastAsia="zh-CN"/>
        </w:rPr>
        <w:t>？</w:t>
      </w:r>
    </w:p>
    <w:p>
      <w:pPr>
        <w:rPr>
          <w:rFonts w:hint="eastAsia" w:eastAsia="宋体"/>
          <w:lang w:eastAsia="zh-CN"/>
        </w:rPr>
      </w:pPr>
      <w:r>
        <w:rPr>
          <w:rFonts w:hint="eastAsia"/>
          <w:lang w:eastAsia="zh-CN"/>
        </w:rPr>
        <w:t>谭俊</w:t>
      </w:r>
      <w:r>
        <w:t xml:space="preserve">(00:25:20): </w:t>
      </w:r>
      <w:r>
        <w:rPr>
          <w:rFonts w:hint="eastAsia"/>
          <w:lang w:val="en-US" w:eastAsia="zh-CN"/>
        </w:rPr>
        <w:t>W</w:t>
      </w:r>
      <w:r>
        <w:t>echat</w:t>
      </w:r>
      <w:r>
        <w:rPr>
          <w:rFonts w:hint="eastAsia"/>
          <w:lang w:val="en-US" w:eastAsia="zh-CN"/>
        </w:rPr>
        <w:t>一般是用于跟</w:t>
      </w:r>
      <w:r>
        <w:t>中国的小伙伴进行沟通，Whatsapp应</w:t>
      </w:r>
      <w:r>
        <w:rPr>
          <w:rFonts w:hint="eastAsia"/>
          <w:lang w:val="en-US" w:eastAsia="zh-CN"/>
        </w:rPr>
        <w:t>学校管理和老师课程</w:t>
      </w:r>
      <w:r>
        <w:t>的要求，建了相应的whatsapp群组，所以才会用到这个软件。</w:t>
      </w:r>
      <w:r>
        <w:rPr>
          <w:rFonts w:hint="eastAsia"/>
          <w:lang w:val="en-US" w:eastAsia="zh-CN"/>
        </w:rPr>
        <w:t>一般</w:t>
      </w:r>
      <w:r>
        <w:t>提交作业</w:t>
      </w:r>
      <w:r>
        <w:rPr>
          <w:rFonts w:hint="eastAsia"/>
          <w:lang w:val="en-US" w:eastAsia="zh-CN"/>
        </w:rPr>
        <w:t>还是会</w:t>
      </w:r>
      <w:r>
        <w:t>通过学校的google邮箱</w:t>
      </w:r>
      <w:r>
        <w:rPr>
          <w:rFonts w:hint="eastAsia"/>
          <w:lang w:eastAsia="zh-CN"/>
        </w:rPr>
        <w:t>。</w:t>
      </w:r>
    </w:p>
    <w:p>
      <w:r>
        <w:rPr>
          <w:rFonts w:hint="eastAsia"/>
          <w:lang w:eastAsia="zh-CN"/>
        </w:rPr>
        <w:t>Eva</w:t>
      </w:r>
      <w:r>
        <w:t>(00:26:15): 像你用ChatGPT主要是用于哪一方面的使用呢？</w:t>
      </w:r>
    </w:p>
    <w:p>
      <w:pPr>
        <w:rPr>
          <w:rFonts w:hint="eastAsia" w:eastAsia="宋体"/>
          <w:lang w:eastAsia="zh-CN"/>
        </w:rPr>
      </w:pPr>
      <w:r>
        <w:rPr>
          <w:rFonts w:hint="eastAsia"/>
          <w:lang w:eastAsia="zh-CN"/>
        </w:rPr>
        <w:t>谭俊</w:t>
      </w:r>
      <w:r>
        <w:t>(00:26:22): 有时候会用</w:t>
      </w:r>
      <w:r>
        <w:rPr>
          <w:rFonts w:hint="eastAsia"/>
          <w:lang w:val="en-US" w:eastAsia="zh-CN"/>
        </w:rPr>
        <w:t>来</w:t>
      </w:r>
      <w:r>
        <w:t>翻译吧，然后</w:t>
      </w:r>
      <w:r>
        <w:rPr>
          <w:rFonts w:hint="eastAsia"/>
          <w:lang w:val="en-US" w:eastAsia="zh-CN"/>
        </w:rPr>
        <w:t>就是我自己对</w:t>
      </w:r>
      <w:r>
        <w:t>英文的理解没有那么好，</w:t>
      </w:r>
      <w:r>
        <w:rPr>
          <w:rFonts w:hint="eastAsia"/>
          <w:lang w:val="en-US" w:eastAsia="zh-CN"/>
        </w:rPr>
        <w:t>需要</w:t>
      </w:r>
      <w:r>
        <w:t>用它帮忙搜索一些信息，</w:t>
      </w:r>
      <w:r>
        <w:rPr>
          <w:rFonts w:hint="eastAsia"/>
          <w:lang w:val="en-US" w:eastAsia="zh-CN"/>
        </w:rPr>
        <w:t>包括对</w:t>
      </w:r>
      <w:r>
        <w:t>老师授课的内容进行辅助性的理解</w:t>
      </w:r>
      <w:r>
        <w:rPr>
          <w:rFonts w:hint="eastAsia"/>
          <w:lang w:eastAsia="zh-CN"/>
        </w:rPr>
        <w:t>。</w:t>
      </w:r>
    </w:p>
    <w:p>
      <w:r>
        <w:rPr>
          <w:rFonts w:hint="eastAsia"/>
          <w:lang w:eastAsia="zh-CN"/>
        </w:rPr>
        <w:t>Eva</w:t>
      </w:r>
      <w:r>
        <w:t>(00:26:53): 你会用ChatGPT去写作业</w:t>
      </w:r>
      <w:r>
        <w:rPr>
          <w:rFonts w:hint="eastAsia"/>
          <w:lang w:val="en-US" w:eastAsia="zh-CN"/>
        </w:rPr>
        <w:t>吗？</w:t>
      </w:r>
      <w:r>
        <w:t>比如说我忘了一个作业</w:t>
      </w:r>
      <w:r>
        <w:rPr>
          <w:rFonts w:hint="eastAsia"/>
          <w:lang w:eastAsia="zh-CN"/>
        </w:rPr>
        <w:t>，</w:t>
      </w:r>
      <w:r>
        <w:rPr>
          <w:rFonts w:hint="eastAsia"/>
          <w:lang w:val="en-US" w:eastAsia="zh-CN"/>
        </w:rPr>
        <w:t>快到</w:t>
      </w:r>
      <w:r>
        <w:t>deadline来不及了，赶紧用ChatGPT去生成一个。</w:t>
      </w:r>
    </w:p>
    <w:p>
      <w:r>
        <w:rPr>
          <w:rFonts w:hint="eastAsia"/>
          <w:lang w:eastAsia="zh-CN"/>
        </w:rPr>
        <w:t>谭俊</w:t>
      </w:r>
      <w:r>
        <w:t>(00:2</w:t>
      </w:r>
      <w:r>
        <w:rPr>
          <w:rFonts w:hint="eastAsia"/>
          <w:lang w:val="en-US" w:eastAsia="zh-CN"/>
        </w:rPr>
        <w:t>7</w:t>
      </w:r>
      <w:r>
        <w:t>:</w:t>
      </w:r>
      <w:r>
        <w:rPr>
          <w:rFonts w:hint="eastAsia"/>
          <w:lang w:val="en-US" w:eastAsia="zh-CN"/>
        </w:rPr>
        <w:t>0</w:t>
      </w:r>
      <w:r>
        <w:t>2):会。</w:t>
      </w:r>
    </w:p>
    <w:p>
      <w:r>
        <w:rPr>
          <w:rFonts w:hint="eastAsia"/>
          <w:lang w:eastAsia="zh-CN"/>
        </w:rPr>
        <w:t>Eva</w:t>
      </w:r>
      <w:r>
        <w:t>(00:2</w:t>
      </w:r>
      <w:r>
        <w:rPr>
          <w:rFonts w:hint="eastAsia"/>
          <w:lang w:val="en-US" w:eastAsia="zh-CN"/>
        </w:rPr>
        <w:t>7</w:t>
      </w:r>
      <w:r>
        <w:t>:</w:t>
      </w:r>
      <w:r>
        <w:rPr>
          <w:rFonts w:hint="eastAsia"/>
          <w:lang w:val="en-US" w:eastAsia="zh-CN"/>
        </w:rPr>
        <w:t>05</w:t>
      </w:r>
      <w:r>
        <w:t>):好的，谢谢哈</w:t>
      </w:r>
      <w:r>
        <w:rPr>
          <w:rFonts w:hint="eastAsia"/>
          <w:lang w:eastAsia="zh-CN"/>
        </w:rPr>
        <w:t>。</w:t>
      </w:r>
      <w:r>
        <w:t>接下来想请UTM的珍珍同学分享一下你使用频率最</w:t>
      </w:r>
      <w:r>
        <w:rPr>
          <w:rFonts w:hint="eastAsia"/>
          <w:lang w:val="en-US" w:eastAsia="zh-CN"/>
        </w:rPr>
        <w:t>高</w:t>
      </w:r>
      <w:r>
        <w:t>的五个app以及使用他们的动机是什么呢？</w:t>
      </w:r>
    </w:p>
    <w:p>
      <w:pPr>
        <w:rPr>
          <w:rFonts w:hint="default" w:eastAsia="宋体"/>
          <w:lang w:val="en-US" w:eastAsia="zh-CN"/>
        </w:rPr>
      </w:pPr>
      <w:r>
        <w:rPr>
          <w:rFonts w:hint="eastAsia"/>
          <w:lang w:eastAsia="zh-CN"/>
        </w:rPr>
        <w:t>珍珍</w:t>
      </w:r>
      <w:r>
        <w:t xml:space="preserve">(00:27:19): </w:t>
      </w:r>
      <w:r>
        <w:rPr>
          <w:rFonts w:hint="eastAsia"/>
          <w:lang w:val="en-US" w:eastAsia="zh-CN"/>
        </w:rPr>
        <w:t>首先是</w:t>
      </w:r>
      <w:r>
        <w:t>微信</w:t>
      </w:r>
      <w:r>
        <w:rPr>
          <w:rFonts w:hint="eastAsia"/>
          <w:lang w:eastAsia="zh-CN"/>
        </w:rPr>
        <w:t>，</w:t>
      </w:r>
      <w:r>
        <w:t>因为还有跟国内的很多人在沟通</w:t>
      </w:r>
      <w:r>
        <w:rPr>
          <w:rFonts w:hint="eastAsia"/>
          <w:lang w:eastAsia="zh-CN"/>
        </w:rPr>
        <w:t>。</w:t>
      </w:r>
      <w:r>
        <w:rPr>
          <w:rFonts w:hint="eastAsia"/>
          <w:lang w:val="en-US" w:eastAsia="zh-CN"/>
        </w:rPr>
        <w:t>其次是</w:t>
      </w:r>
      <w:r>
        <w:t>google map</w:t>
      </w:r>
      <w:r>
        <w:rPr>
          <w:rFonts w:hint="eastAsia"/>
          <w:lang w:val="en-US" w:eastAsia="zh-CN"/>
        </w:rPr>
        <w:t>用于出行</w:t>
      </w:r>
      <w:r>
        <w:t>。</w:t>
      </w:r>
      <w:r>
        <w:rPr>
          <w:rFonts w:hint="eastAsia"/>
          <w:lang w:val="en-US" w:eastAsia="zh-CN"/>
        </w:rPr>
        <w:t>接着是Touchgo,</w:t>
      </w:r>
      <w:r>
        <w:t>我不喜欢用现金支付，我有本地的银行卡，就像国内用支付宝一样</w:t>
      </w:r>
      <w:r>
        <w:rPr>
          <w:rFonts w:hint="eastAsia"/>
          <w:lang w:val="en-US" w:eastAsia="zh-CN"/>
        </w:rPr>
        <w:t>需要</w:t>
      </w:r>
      <w:r>
        <w:t>用</w:t>
      </w:r>
      <w:r>
        <w:rPr>
          <w:rFonts w:hint="eastAsia"/>
          <w:lang w:val="en-US" w:eastAsia="zh-CN"/>
        </w:rPr>
        <w:t>Touchgo</w:t>
      </w:r>
      <w:r>
        <w:t>。还有google邮箱</w:t>
      </w:r>
      <w:r>
        <w:rPr>
          <w:rFonts w:hint="eastAsia"/>
          <w:lang w:eastAsia="zh-CN"/>
        </w:rPr>
        <w:t>，</w:t>
      </w:r>
      <w:r>
        <w:t>发一些文件作业。</w:t>
      </w:r>
      <w:r>
        <w:rPr>
          <w:rFonts w:hint="eastAsia"/>
          <w:lang w:val="en-US" w:eastAsia="zh-CN"/>
        </w:rPr>
        <w:t>最后是W</w:t>
      </w:r>
      <w:r>
        <w:t>hats</w:t>
      </w:r>
      <w:r>
        <w:rPr>
          <w:rFonts w:hint="eastAsia"/>
          <w:lang w:val="en-US" w:eastAsia="zh-CN"/>
        </w:rPr>
        <w:t>ap</w:t>
      </w:r>
      <w:r>
        <w:t>p</w:t>
      </w:r>
      <w:r>
        <w:rPr>
          <w:rFonts w:hint="eastAsia"/>
          <w:lang w:eastAsia="zh-CN"/>
        </w:rPr>
        <w:t>，</w:t>
      </w:r>
      <w:r>
        <w:rPr>
          <w:rFonts w:hint="eastAsia"/>
          <w:lang w:val="en-US" w:eastAsia="zh-CN"/>
        </w:rPr>
        <w:t>用来和导师和其他留学生沟通。</w:t>
      </w:r>
    </w:p>
    <w:p>
      <w:pPr>
        <w:rPr>
          <w:rFonts w:hint="eastAsia" w:eastAsia="宋体"/>
          <w:lang w:eastAsia="zh-CN"/>
        </w:rPr>
      </w:pPr>
      <w:r>
        <w:rPr>
          <w:rFonts w:hint="eastAsia"/>
          <w:lang w:eastAsia="zh-CN"/>
        </w:rPr>
        <w:t>Eva</w:t>
      </w:r>
      <w:r>
        <w:t>(00:28:43): 好的，你用wechat去跟国内的家人和朋友沟通，你会去聊你在</w:t>
      </w:r>
      <w:r>
        <w:rPr>
          <w:rFonts w:hint="eastAsia"/>
          <w:lang w:eastAsia="zh-CN"/>
        </w:rPr>
        <w:t>马来西亚</w:t>
      </w:r>
      <w:r>
        <w:t>的学习吗？还是更多的是分享一些开心的故事给他们，还是说自己心情不太愉悦的时候，会跟他们去做一些</w:t>
      </w:r>
      <w:r>
        <w:rPr>
          <w:rFonts w:hint="eastAsia"/>
          <w:lang w:eastAsia="zh-CN"/>
        </w:rPr>
        <w:t>心</w:t>
      </w:r>
      <w:r>
        <w:t>灵的一种沟通</w:t>
      </w:r>
      <w:r>
        <w:rPr>
          <w:rFonts w:hint="eastAsia"/>
          <w:lang w:eastAsia="zh-CN"/>
        </w:rPr>
        <w:t>？</w:t>
      </w:r>
    </w:p>
    <w:p>
      <w:r>
        <w:rPr>
          <w:rFonts w:hint="eastAsia"/>
          <w:lang w:eastAsia="zh-CN"/>
        </w:rPr>
        <w:t>珍珍</w:t>
      </w:r>
      <w:r>
        <w:t xml:space="preserve">(00:29:01): </w:t>
      </w:r>
      <w:r>
        <w:rPr>
          <w:rFonts w:hint="eastAsia"/>
          <w:lang w:val="en-US" w:eastAsia="zh-CN"/>
        </w:rPr>
        <w:t>聊得</w:t>
      </w:r>
      <w:r>
        <w:t>最多的是</w:t>
      </w:r>
      <w:r>
        <w:rPr>
          <w:rFonts w:hint="eastAsia"/>
          <w:lang w:eastAsia="zh-CN"/>
        </w:rPr>
        <w:t>马来西亚</w:t>
      </w:r>
      <w:r>
        <w:t>的生活吧</w:t>
      </w:r>
      <w:r>
        <w:rPr>
          <w:rFonts w:hint="eastAsia"/>
          <w:lang w:eastAsia="zh-CN"/>
        </w:rPr>
        <w:t>，</w:t>
      </w:r>
      <w:r>
        <w:rPr>
          <w:rFonts w:hint="eastAsia"/>
          <w:lang w:val="en-US" w:eastAsia="zh-CN"/>
        </w:rPr>
        <w:t>学习方面基本上不怎么聊</w:t>
      </w:r>
      <w:r>
        <w:t>。</w:t>
      </w:r>
    </w:p>
    <w:p>
      <w:r>
        <w:rPr>
          <w:rFonts w:hint="eastAsia"/>
          <w:lang w:eastAsia="zh-CN"/>
        </w:rPr>
        <w:t>Eva</w:t>
      </w:r>
      <w:r>
        <w:t>(00:29:11): 好的，谢谢！接下来请</w:t>
      </w:r>
      <w:r>
        <w:rPr>
          <w:rFonts w:hint="eastAsia"/>
          <w:lang w:eastAsia="zh-CN"/>
        </w:rPr>
        <w:t>小威</w:t>
      </w:r>
      <w:r>
        <w:t>分享一下使用频率最高的五个app和使用的动机。</w:t>
      </w:r>
    </w:p>
    <w:p>
      <w:r>
        <w:t xml:space="preserve">龚志威(00:29:24): </w:t>
      </w:r>
      <w:r>
        <w:rPr>
          <w:rFonts w:hint="eastAsia"/>
          <w:lang w:val="en-US" w:eastAsia="zh-CN"/>
        </w:rPr>
        <w:t>T</w:t>
      </w:r>
      <w:r>
        <w:t>elegram</w:t>
      </w:r>
      <w:r>
        <w:rPr>
          <w:rFonts w:hint="eastAsia"/>
          <w:lang w:val="en-US" w:eastAsia="zh-CN"/>
        </w:rPr>
        <w:t>,W</w:t>
      </w:r>
      <w:r>
        <w:t>ha</w:t>
      </w:r>
      <w:r>
        <w:rPr>
          <w:rFonts w:hint="eastAsia"/>
          <w:lang w:val="en-US" w:eastAsia="zh-CN"/>
        </w:rPr>
        <w:t>s</w:t>
      </w:r>
      <w:r>
        <w:t>t</w:t>
      </w:r>
      <w:r>
        <w:rPr>
          <w:rFonts w:hint="eastAsia"/>
          <w:lang w:val="en-US" w:eastAsia="zh-CN"/>
        </w:rPr>
        <w:t>ap</w:t>
      </w:r>
      <w:r>
        <w:t>p</w:t>
      </w:r>
      <w:r>
        <w:rPr>
          <w:rFonts w:hint="eastAsia"/>
          <w:lang w:val="en-US" w:eastAsia="zh-CN"/>
        </w:rPr>
        <w:t>,T</w:t>
      </w:r>
      <w:r>
        <w:t>eams，这几个主要上课用的</w:t>
      </w:r>
      <w:r>
        <w:rPr>
          <w:rFonts w:hint="eastAsia"/>
          <w:lang w:eastAsia="zh-CN"/>
        </w:rPr>
        <w:t>。</w:t>
      </w:r>
      <w:r>
        <w:t>还有谷歌翻译</w:t>
      </w:r>
      <w:r>
        <w:rPr>
          <w:rFonts w:hint="eastAsia"/>
          <w:lang w:eastAsia="zh-CN"/>
        </w:rPr>
        <w:t>，</w:t>
      </w:r>
      <w:r>
        <w:t>Google map</w:t>
      </w:r>
      <w:r>
        <w:rPr>
          <w:rFonts w:hint="eastAsia"/>
          <w:lang w:eastAsia="zh-CN"/>
        </w:rPr>
        <w:t>，</w:t>
      </w:r>
      <w:r>
        <w:rPr>
          <w:rFonts w:hint="eastAsia"/>
          <w:lang w:val="en-US" w:eastAsia="zh-CN"/>
        </w:rPr>
        <w:t>Touch</w:t>
      </w:r>
      <w:r>
        <w:t>go。</w:t>
      </w:r>
    </w:p>
    <w:p>
      <w:r>
        <w:rPr>
          <w:rFonts w:hint="eastAsia"/>
          <w:lang w:eastAsia="zh-CN"/>
        </w:rPr>
        <w:t>Eva</w:t>
      </w:r>
      <w:r>
        <w:t>(00:30:10): 你一般用</w:t>
      </w:r>
      <w:r>
        <w:rPr>
          <w:rFonts w:hint="eastAsia"/>
          <w:lang w:val="en-US" w:eastAsia="zh-CN"/>
        </w:rPr>
        <w:t>W</w:t>
      </w:r>
      <w:r>
        <w:t>hatsapp跟导师和本地的同学沟通</w:t>
      </w:r>
      <w:r>
        <w:rPr>
          <w:rFonts w:hint="eastAsia"/>
          <w:lang w:eastAsia="zh-CN"/>
        </w:rPr>
        <w:t>得</w:t>
      </w:r>
      <w:r>
        <w:t>多不多，或者说你在跟本地同学除了学习以外，还有没有一些其他的这种社交活动？</w:t>
      </w:r>
    </w:p>
    <w:p>
      <w:r>
        <w:t>龚志威(00:30:22): 有，我</w:t>
      </w:r>
      <w:r>
        <w:rPr>
          <w:rFonts w:hint="eastAsia"/>
          <w:lang w:val="en-US" w:eastAsia="zh-CN"/>
        </w:rPr>
        <w:t>学体育专业，喜欢</w:t>
      </w:r>
      <w:r>
        <w:t>打羽毛球</w:t>
      </w:r>
      <w:r>
        <w:rPr>
          <w:rFonts w:hint="eastAsia"/>
          <w:lang w:eastAsia="zh-CN"/>
        </w:rPr>
        <w:t>。</w:t>
      </w:r>
      <w:r>
        <w:rPr>
          <w:rFonts w:hint="eastAsia"/>
          <w:lang w:val="en-US" w:eastAsia="zh-CN"/>
        </w:rPr>
        <w:t>我</w:t>
      </w:r>
      <w:r>
        <w:t>周末会约</w:t>
      </w:r>
      <w:r>
        <w:rPr>
          <w:rFonts w:hint="eastAsia"/>
          <w:lang w:val="en-US" w:eastAsia="zh-CN"/>
        </w:rPr>
        <w:t>本地同学和其他国家留学生</w:t>
      </w:r>
      <w:r>
        <w:t>去打球，一般都是用</w:t>
      </w:r>
      <w:r>
        <w:rPr>
          <w:rFonts w:hint="eastAsia"/>
          <w:lang w:val="en-US" w:eastAsia="zh-CN"/>
        </w:rPr>
        <w:t>W</w:t>
      </w:r>
      <w:r>
        <w:t>hatsapp沟通。然后还有一部分是用微信</w:t>
      </w:r>
      <w:r>
        <w:rPr>
          <w:rFonts w:hint="eastAsia"/>
          <w:lang w:val="en-US" w:eastAsia="zh-CN"/>
        </w:rPr>
        <w:t>跟</w:t>
      </w:r>
      <w:r>
        <w:t>中国留学生以及当地的华人球友</w:t>
      </w:r>
      <w:r>
        <w:rPr>
          <w:rFonts w:hint="eastAsia"/>
          <w:lang w:val="en-US" w:eastAsia="zh-CN"/>
        </w:rPr>
        <w:t>联系。</w:t>
      </w:r>
      <w:r>
        <w:t>社交方面主要就是whatsapp跟wechat两个。</w:t>
      </w:r>
    </w:p>
    <w:p>
      <w:r>
        <w:rPr>
          <w:rFonts w:hint="eastAsia"/>
          <w:lang w:eastAsia="zh-CN"/>
        </w:rPr>
        <w:t>Eva</w:t>
      </w:r>
      <w:r>
        <w:t>(00:31:05): 好的，谢谢！接下来我想请娜娜来说一说你使用频率最高的五个app。</w:t>
      </w:r>
    </w:p>
    <w:p>
      <w:r>
        <w:t>辣辣(00:31:16): 第一个是微信</w:t>
      </w:r>
      <w:r>
        <w:rPr>
          <w:rFonts w:hint="eastAsia"/>
          <w:lang w:eastAsia="zh-CN"/>
        </w:rPr>
        <w:t>，</w:t>
      </w:r>
      <w:r>
        <w:t>用来联系国内的朋友和</w:t>
      </w:r>
      <w:r>
        <w:rPr>
          <w:rFonts w:hint="eastAsia"/>
          <w:lang w:eastAsia="zh-CN"/>
        </w:rPr>
        <w:t>这边</w:t>
      </w:r>
      <w:r>
        <w:t>读书的</w:t>
      </w:r>
      <w:r>
        <w:rPr>
          <w:rFonts w:hint="eastAsia"/>
          <w:lang w:val="en-US" w:eastAsia="zh-CN"/>
        </w:rPr>
        <w:t>中国同学</w:t>
      </w:r>
      <w:r>
        <w:t>。第二个是抖音，主要是用来日常娱乐</w:t>
      </w:r>
      <w:r>
        <w:rPr>
          <w:rFonts w:hint="eastAsia"/>
          <w:lang w:eastAsia="zh-CN"/>
        </w:rPr>
        <w:t>。</w:t>
      </w:r>
      <w:r>
        <w:t>第三个是小红书，</w:t>
      </w:r>
      <w:r>
        <w:rPr>
          <w:rFonts w:hint="eastAsia"/>
          <w:lang w:val="en-US" w:eastAsia="zh-CN"/>
        </w:rPr>
        <w:t>有时候</w:t>
      </w:r>
      <w:r>
        <w:t>有学术方面</w:t>
      </w:r>
      <w:r>
        <w:rPr>
          <w:rFonts w:hint="eastAsia"/>
          <w:lang w:val="en-US" w:eastAsia="zh-CN"/>
        </w:rPr>
        <w:t>的信息搜索</w:t>
      </w:r>
      <w:r>
        <w:t>，</w:t>
      </w:r>
      <w:r>
        <w:rPr>
          <w:rFonts w:hint="eastAsia"/>
          <w:lang w:val="en-US" w:eastAsia="zh-CN"/>
        </w:rPr>
        <w:t>有时候</w:t>
      </w:r>
      <w:r>
        <w:t>也可以找一找吃喝玩乐</w:t>
      </w:r>
      <w:r>
        <w:rPr>
          <w:rFonts w:hint="eastAsia"/>
          <w:lang w:val="en-US" w:eastAsia="zh-CN"/>
        </w:rPr>
        <w:t>的信息</w:t>
      </w:r>
      <w:r>
        <w:t>。</w:t>
      </w:r>
      <w:r>
        <w:rPr>
          <w:rFonts w:hint="eastAsia"/>
          <w:lang w:val="en-US" w:eastAsia="zh-CN"/>
        </w:rPr>
        <w:t>第四</w:t>
      </w:r>
      <w:r>
        <w:t>个就是</w:t>
      </w:r>
      <w:r>
        <w:rPr>
          <w:rFonts w:hint="eastAsia"/>
          <w:lang w:val="en-US" w:eastAsia="zh-CN"/>
        </w:rPr>
        <w:t>Touchgo</w:t>
      </w:r>
      <w:r>
        <w:t>用于付钱买东西。</w:t>
      </w:r>
      <w:r>
        <w:rPr>
          <w:rFonts w:hint="eastAsia"/>
          <w:lang w:val="en-US" w:eastAsia="zh-CN"/>
        </w:rPr>
        <w:t>最后</w:t>
      </w:r>
      <w:r>
        <w:t>一个就是</w:t>
      </w:r>
      <w:r>
        <w:rPr>
          <w:rFonts w:hint="eastAsia"/>
          <w:lang w:val="en-US" w:eastAsia="zh-CN"/>
        </w:rPr>
        <w:t>W</w:t>
      </w:r>
      <w:r>
        <w:t>hatsapp</w:t>
      </w:r>
      <w:r>
        <w:rPr>
          <w:rFonts w:hint="eastAsia"/>
          <w:lang w:eastAsia="zh-CN"/>
        </w:rPr>
        <w:t>，</w:t>
      </w:r>
      <w:r>
        <w:t>老师</w:t>
      </w:r>
      <w:r>
        <w:rPr>
          <w:rFonts w:hint="eastAsia"/>
          <w:lang w:val="en-US" w:eastAsia="zh-CN"/>
        </w:rPr>
        <w:t>会在上面发</w:t>
      </w:r>
      <w:r>
        <w:t>通知，</w:t>
      </w:r>
      <w:r>
        <w:rPr>
          <w:rFonts w:hint="eastAsia"/>
          <w:lang w:val="en-US" w:eastAsia="zh-CN"/>
        </w:rPr>
        <w:t>我也会用W</w:t>
      </w:r>
      <w:r>
        <w:t>hatsapp跟老师</w:t>
      </w:r>
      <w:r>
        <w:rPr>
          <w:rFonts w:hint="eastAsia"/>
          <w:lang w:eastAsia="zh-CN"/>
        </w:rPr>
        <w:t>，</w:t>
      </w:r>
      <w:r>
        <w:t>本地同学</w:t>
      </w:r>
      <w:r>
        <w:rPr>
          <w:rFonts w:hint="eastAsia"/>
          <w:lang w:val="en-US" w:eastAsia="zh-CN"/>
        </w:rPr>
        <w:t>和朋友交流</w:t>
      </w:r>
      <w:r>
        <w:t>。</w:t>
      </w:r>
    </w:p>
    <w:p>
      <w:pPr>
        <w:rPr>
          <w:rFonts w:hint="eastAsia" w:eastAsia="宋体"/>
          <w:lang w:eastAsia="zh-CN"/>
        </w:rPr>
      </w:pPr>
      <w:r>
        <w:rPr>
          <w:rFonts w:hint="eastAsia"/>
          <w:lang w:eastAsia="zh-CN"/>
        </w:rPr>
        <w:t>Eva</w:t>
      </w:r>
      <w:r>
        <w:t>(00:31:59): 好的，你一般用社交媒体跟本地同学是学习方面沟通的会更多一点，还是你会约他们一起出去玩去，一起吃饭</w:t>
      </w:r>
      <w:r>
        <w:rPr>
          <w:rFonts w:hint="eastAsia"/>
          <w:lang w:eastAsia="zh-CN"/>
        </w:rPr>
        <w:t>？</w:t>
      </w:r>
    </w:p>
    <w:p>
      <w:r>
        <w:t>辣辣(00:32:20): 用</w:t>
      </w:r>
      <w:r>
        <w:rPr>
          <w:rFonts w:hint="eastAsia"/>
          <w:lang w:val="en-US" w:eastAsia="zh-CN"/>
        </w:rPr>
        <w:t>W</w:t>
      </w:r>
      <w:r>
        <w:t>hatsapp主要是用来跟本地同学一起沟通assignment的事情</w:t>
      </w:r>
      <w:r>
        <w:rPr>
          <w:rFonts w:hint="eastAsia"/>
          <w:lang w:eastAsia="zh-CN"/>
        </w:rPr>
        <w:t>，</w:t>
      </w:r>
      <w:r>
        <w:t>偶尔也会在上面跟他们联系出去玩一下。</w:t>
      </w:r>
    </w:p>
    <w:p>
      <w:r>
        <w:rPr>
          <w:rFonts w:hint="eastAsia"/>
          <w:lang w:eastAsia="zh-CN"/>
        </w:rPr>
        <w:t>Eva</w:t>
      </w:r>
      <w:r>
        <w:t>(00:32:32): 你跟本地</w:t>
      </w:r>
      <w:r>
        <w:rPr>
          <w:rFonts w:hint="eastAsia"/>
          <w:lang w:val="en-US" w:eastAsia="zh-CN"/>
        </w:rPr>
        <w:t>同学</w:t>
      </w:r>
      <w:r>
        <w:t>的接触还是蛮多的。</w:t>
      </w:r>
    </w:p>
    <w:p>
      <w:pPr>
        <w:rPr>
          <w:rFonts w:hint="eastAsia" w:eastAsia="宋体"/>
          <w:lang w:eastAsia="zh-CN"/>
        </w:rPr>
      </w:pPr>
      <w:r>
        <w:t>辣辣(00:32:35): 对的</w:t>
      </w:r>
      <w:r>
        <w:rPr>
          <w:rFonts w:hint="eastAsia"/>
          <w:lang w:eastAsia="zh-CN"/>
        </w:rPr>
        <w:t>。</w:t>
      </w:r>
    </w:p>
    <w:p>
      <w:r>
        <w:rPr>
          <w:rFonts w:hint="eastAsia"/>
          <w:lang w:eastAsia="zh-CN"/>
        </w:rPr>
        <w:t>Eva</w:t>
      </w:r>
      <w:r>
        <w:t>(00:32:36): 因为我之前也有遇到一些小伙伴，他们更多的是跟本地的同学和其他国际留学生小组讨论</w:t>
      </w:r>
      <w:r>
        <w:rPr>
          <w:rFonts w:hint="eastAsia"/>
          <w:lang w:val="en-US" w:eastAsia="zh-CN"/>
        </w:rPr>
        <w:t>联系</w:t>
      </w:r>
      <w:r>
        <w:t>，</w:t>
      </w:r>
      <w:r>
        <w:rPr>
          <w:rFonts w:hint="eastAsia"/>
          <w:lang w:val="en-US" w:eastAsia="zh-CN"/>
        </w:rPr>
        <w:t>除此</w:t>
      </w:r>
      <w:r>
        <w:t>基本上都不太联系。</w:t>
      </w:r>
    </w:p>
    <w:p>
      <w:r>
        <w:t>辣辣(00:32:50): 因为我基本上跟这边华人同学一起玩</w:t>
      </w:r>
      <w:r>
        <w:rPr>
          <w:rFonts w:hint="eastAsia"/>
          <w:lang w:eastAsia="zh-CN"/>
        </w:rPr>
        <w:t>，</w:t>
      </w:r>
      <w:r>
        <w:t>融入度还是很强的。</w:t>
      </w:r>
    </w:p>
    <w:p>
      <w:pPr>
        <w:rPr>
          <w:rFonts w:hint="eastAsia" w:eastAsia="宋体"/>
          <w:lang w:val="en-US" w:eastAsia="zh-CN"/>
        </w:rPr>
      </w:pPr>
      <w:r>
        <w:rPr>
          <w:rFonts w:hint="eastAsia"/>
          <w:lang w:eastAsia="zh-CN"/>
        </w:rPr>
        <w:t>Eva</w:t>
      </w:r>
      <w:r>
        <w:t>(00:33:00): 好，最后我们请何静来聊一聊，你使用频率最高的</w:t>
      </w:r>
      <w:r>
        <w:rPr>
          <w:rFonts w:hint="eastAsia"/>
          <w:lang w:val="en-US" w:eastAsia="zh-CN"/>
        </w:rPr>
        <w:t>5个apps</w:t>
      </w:r>
      <w:r>
        <w:t>和使用动</w:t>
      </w:r>
      <w:r>
        <w:rPr>
          <w:rFonts w:hint="eastAsia"/>
          <w:lang w:val="en-US" w:eastAsia="zh-CN"/>
        </w:rPr>
        <w:t>机。</w:t>
      </w:r>
    </w:p>
    <w:p>
      <w:r>
        <w:t>何静(00:33:08): 第一个肯定是微信</w:t>
      </w:r>
      <w:r>
        <w:rPr>
          <w:rFonts w:hint="eastAsia"/>
          <w:lang w:eastAsia="zh-CN"/>
        </w:rPr>
        <w:t>，</w:t>
      </w:r>
      <w:r>
        <w:rPr>
          <w:rFonts w:hint="eastAsia"/>
          <w:lang w:val="en-US" w:eastAsia="zh-CN"/>
        </w:rPr>
        <w:t>跟</w:t>
      </w:r>
      <w:r>
        <w:t>国内</w:t>
      </w:r>
      <w:r>
        <w:rPr>
          <w:rFonts w:hint="eastAsia"/>
          <w:lang w:eastAsia="zh-CN"/>
        </w:rPr>
        <w:t>朋</w:t>
      </w:r>
      <w:r>
        <w:t>友聊聊天。第二就是</w:t>
      </w:r>
      <w:r>
        <w:rPr>
          <w:rFonts w:hint="eastAsia"/>
          <w:lang w:val="en-US" w:eastAsia="zh-CN"/>
        </w:rPr>
        <w:t>W</w:t>
      </w:r>
      <w:r>
        <w:t>hatsapp</w:t>
      </w:r>
      <w:r>
        <w:rPr>
          <w:rFonts w:hint="eastAsia"/>
          <w:lang w:eastAsia="zh-CN"/>
        </w:rPr>
        <w:t>，</w:t>
      </w:r>
      <w:r>
        <w:t>使用频率跟微信持平吧</w:t>
      </w:r>
      <w:r>
        <w:rPr>
          <w:rFonts w:hint="eastAsia"/>
          <w:lang w:eastAsia="zh-CN"/>
        </w:rPr>
        <w:t>。</w:t>
      </w:r>
      <w:r>
        <w:t>第三个是instagram</w:t>
      </w:r>
      <w:r>
        <w:rPr>
          <w:rFonts w:hint="eastAsia"/>
          <w:lang w:eastAsia="zh-CN"/>
        </w:rPr>
        <w:t>，</w:t>
      </w:r>
      <w:r>
        <w:rPr>
          <w:rFonts w:hint="eastAsia"/>
          <w:lang w:val="en-US" w:eastAsia="zh-CN"/>
        </w:rPr>
        <w:t>可以</w:t>
      </w:r>
      <w:r>
        <w:t>跟朋友</w:t>
      </w:r>
      <w:r>
        <w:rPr>
          <w:rFonts w:hint="eastAsia"/>
          <w:lang w:val="en-US" w:eastAsia="zh-CN"/>
        </w:rPr>
        <w:t>联系，发视频</w:t>
      </w:r>
      <w:r>
        <w:t>。第三个</w:t>
      </w:r>
      <w:r>
        <w:rPr>
          <w:rFonts w:hint="eastAsia"/>
          <w:lang w:val="en-US" w:eastAsia="zh-CN"/>
        </w:rPr>
        <w:t>是Touchgo用于支付。</w:t>
      </w:r>
      <w:r>
        <w:t>第四个是</w:t>
      </w:r>
      <w:r>
        <w:rPr>
          <w:rFonts w:hint="eastAsia"/>
          <w:lang w:val="en-US" w:eastAsia="zh-CN"/>
        </w:rPr>
        <w:t>google</w:t>
      </w:r>
      <w:r>
        <w:t>地图，</w:t>
      </w:r>
      <w:r>
        <w:rPr>
          <w:rFonts w:hint="eastAsia"/>
          <w:lang w:val="en-US" w:eastAsia="zh-CN"/>
        </w:rPr>
        <w:t>方便</w:t>
      </w:r>
      <w:r>
        <w:t>出行</w:t>
      </w:r>
      <w:r>
        <w:rPr>
          <w:rFonts w:hint="eastAsia"/>
          <w:lang w:eastAsia="zh-CN"/>
        </w:rPr>
        <w:t>。</w:t>
      </w:r>
      <w:r>
        <w:t>第五个可能你们不太知道，</w:t>
      </w:r>
      <w:r>
        <w:rPr>
          <w:rFonts w:hint="eastAsia"/>
          <w:lang w:val="en-US" w:eastAsia="zh-CN"/>
        </w:rPr>
        <w:t>是</w:t>
      </w:r>
      <w:r>
        <w:t>一个打车软件叫</w:t>
      </w:r>
      <w:r>
        <w:rPr>
          <w:rFonts w:hint="eastAsia"/>
          <w:lang w:val="en-US" w:eastAsia="zh-CN"/>
        </w:rPr>
        <w:t>Koopu</w:t>
      </w:r>
      <w:r>
        <w:t>。这个是他们马来西亚政府资助的项目，</w:t>
      </w:r>
      <w:r>
        <w:rPr>
          <w:rFonts w:hint="eastAsia"/>
          <w:lang w:val="en-US" w:eastAsia="zh-CN"/>
        </w:rPr>
        <w:t>比grab便宜。grab</w:t>
      </w:r>
      <w:r>
        <w:t>大概要十块</w:t>
      </w:r>
      <w:r>
        <w:rPr>
          <w:rFonts w:hint="eastAsia"/>
          <w:lang w:eastAsia="zh-CN"/>
        </w:rPr>
        <w:t>，</w:t>
      </w:r>
      <w:r>
        <w:rPr>
          <w:rFonts w:hint="eastAsia"/>
          <w:lang w:val="en-US" w:eastAsia="zh-CN"/>
        </w:rPr>
        <w:t>Koopu</w:t>
      </w:r>
      <w:r>
        <w:t>两块钱就可以到。</w:t>
      </w:r>
    </w:p>
    <w:p>
      <w:pPr>
        <w:rPr>
          <w:rFonts w:hint="default"/>
          <w:lang w:val="en-US" w:eastAsia="zh-CN"/>
        </w:rPr>
      </w:pPr>
      <w:r>
        <w:rPr>
          <w:rFonts w:hint="eastAsia"/>
          <w:lang w:eastAsia="zh-CN"/>
        </w:rPr>
        <w:t>Eva</w:t>
      </w:r>
      <w:r>
        <w:t>(00:34:37): 晓得了</w:t>
      </w:r>
      <w:r>
        <w:rPr>
          <w:rFonts w:hint="eastAsia"/>
          <w:lang w:val="en-US" w:eastAsia="zh-CN"/>
        </w:rPr>
        <w:t>,</w:t>
      </w:r>
      <w:r>
        <w:t>真第一次听</w:t>
      </w:r>
      <w:r>
        <w:rPr>
          <w:rFonts w:hint="eastAsia"/>
          <w:lang w:val="en-US" w:eastAsia="zh-CN"/>
        </w:rPr>
        <w:t>这么便宜的打车软件。</w:t>
      </w:r>
    </w:p>
    <w:p>
      <w:r>
        <w:t xml:space="preserve">何静(00:34:48): </w:t>
      </w:r>
      <w:r>
        <w:rPr>
          <w:rFonts w:hint="eastAsia"/>
          <w:lang w:val="en-US" w:eastAsia="zh-CN"/>
        </w:rPr>
        <w:t>Koopu</w:t>
      </w:r>
      <w:r>
        <w:t>是那种商务或者是面包车，一次接挺多人的，就是跟你约好了</w:t>
      </w:r>
      <w:r>
        <w:rPr>
          <w:rFonts w:hint="eastAsia"/>
          <w:lang w:val="en-US" w:eastAsia="zh-CN"/>
        </w:rPr>
        <w:t>目的地</w:t>
      </w:r>
      <w:r>
        <w:t>，</w:t>
      </w:r>
      <w:r>
        <w:rPr>
          <w:rFonts w:hint="eastAsia"/>
          <w:lang w:val="en-US" w:eastAsia="zh-CN"/>
        </w:rPr>
        <w:t>就会送你过去，只是车上不止一个乘客</w:t>
      </w:r>
      <w:r>
        <w:t>。</w:t>
      </w:r>
    </w:p>
    <w:p>
      <w:r>
        <w:rPr>
          <w:rFonts w:hint="eastAsia"/>
          <w:lang w:eastAsia="zh-CN"/>
        </w:rPr>
        <w:t>Eva</w:t>
      </w:r>
      <w:r>
        <w:t xml:space="preserve">(00:35:29): </w:t>
      </w:r>
      <w:r>
        <w:rPr>
          <w:rFonts w:hint="eastAsia"/>
          <w:lang w:val="en-US" w:eastAsia="zh-CN"/>
        </w:rPr>
        <w:t>好的。</w:t>
      </w:r>
      <w:r>
        <w:t>我记得你刚刚有讲到过，你跟你老师是不是经常一起出去玩</w:t>
      </w:r>
      <w:r>
        <w:rPr>
          <w:rFonts w:hint="eastAsia"/>
          <w:lang w:eastAsia="zh-CN"/>
        </w:rPr>
        <w:t>，</w:t>
      </w:r>
      <w:r>
        <w:t>沟通的频率很高？</w:t>
      </w:r>
    </w:p>
    <w:p>
      <w:r>
        <w:t xml:space="preserve">何静(00:35:47): </w:t>
      </w:r>
      <w:r>
        <w:rPr>
          <w:rFonts w:hint="eastAsia"/>
          <w:lang w:val="en-US" w:eastAsia="zh-CN"/>
        </w:rPr>
        <w:t>是的，</w:t>
      </w:r>
      <w:r>
        <w:t>我老师</w:t>
      </w:r>
      <w:r>
        <w:rPr>
          <w:rFonts w:hint="eastAsia"/>
          <w:lang w:val="en-US" w:eastAsia="zh-CN"/>
        </w:rPr>
        <w:t>是本地马来人，他介绍了两个um的华人老师给我认识</w:t>
      </w:r>
      <w:r>
        <w:t>，一个是东马的华人，一个是西马的华人。</w:t>
      </w:r>
    </w:p>
    <w:p>
      <w:r>
        <w:rPr>
          <w:rFonts w:hint="eastAsia"/>
          <w:lang w:eastAsia="zh-CN"/>
        </w:rPr>
        <w:t>Eva</w:t>
      </w:r>
      <w:r>
        <w:t>(00:36:10): 那你们平时用英文沟通多一点</w:t>
      </w:r>
      <w:r>
        <w:rPr>
          <w:rFonts w:hint="eastAsia"/>
          <w:lang w:eastAsia="zh-CN"/>
        </w:rPr>
        <w:t>，</w:t>
      </w:r>
      <w:r>
        <w:t>还是中文？</w:t>
      </w:r>
    </w:p>
    <w:p>
      <w:pPr>
        <w:rPr>
          <w:rFonts w:hint="eastAsia" w:eastAsia="宋体"/>
          <w:lang w:eastAsia="zh-CN"/>
        </w:rPr>
      </w:pPr>
      <w:r>
        <w:t>何静(00:36:15): 肯定是英文，因为我老师不会中文，要是三个人聊天，撇下一个人，什么也听不懂，这也不太好，所以就是基本都是英文</w:t>
      </w:r>
      <w:r>
        <w:rPr>
          <w:rFonts w:hint="eastAsia"/>
          <w:lang w:val="en-US" w:eastAsia="zh-CN"/>
        </w:rPr>
        <w:t>沟通。我们一般</w:t>
      </w:r>
      <w:r>
        <w:t>是去楼下的茶摊</w:t>
      </w:r>
      <w:r>
        <w:rPr>
          <w:rFonts w:hint="eastAsia"/>
          <w:lang w:eastAsia="zh-CN"/>
        </w:rPr>
        <w:t>，</w:t>
      </w:r>
      <w:r>
        <w:rPr>
          <w:rFonts w:hint="eastAsia"/>
          <w:lang w:val="en-US" w:eastAsia="zh-CN"/>
        </w:rPr>
        <w:t>印度餐厅</w:t>
      </w:r>
      <w:r>
        <w:t>喝柠檬茶</w:t>
      </w:r>
      <w:r>
        <w:rPr>
          <w:rFonts w:hint="eastAsia"/>
          <w:lang w:eastAsia="zh-CN"/>
        </w:rPr>
        <w:t>。</w:t>
      </w:r>
    </w:p>
    <w:p>
      <w:r>
        <w:rPr>
          <w:rFonts w:hint="eastAsia"/>
          <w:lang w:eastAsia="zh-CN"/>
        </w:rPr>
        <w:t>Eva</w:t>
      </w:r>
      <w:r>
        <w:t>(00:36:39): 我觉得你英文的口语表达能力是蛮强的，我们都不敢去约导师喝茶，</w:t>
      </w:r>
      <w:r>
        <w:rPr>
          <w:rFonts w:hint="eastAsia"/>
          <w:lang w:val="en-US" w:eastAsia="zh-CN"/>
        </w:rPr>
        <w:t>怕</w:t>
      </w:r>
      <w:r>
        <w:t>讲不太出来。</w:t>
      </w:r>
    </w:p>
    <w:p>
      <w:r>
        <w:t>何静(00:36:48): 我其实英语不是那么好，但是</w:t>
      </w:r>
      <w:r>
        <w:rPr>
          <w:rFonts w:hint="eastAsia"/>
          <w:lang w:val="en-US" w:eastAsia="zh-CN"/>
        </w:rPr>
        <w:t>我</w:t>
      </w:r>
      <w:r>
        <w:t>说什么意思，</w:t>
      </w:r>
      <w:r>
        <w:rPr>
          <w:rFonts w:hint="eastAsia"/>
          <w:lang w:val="en-US" w:eastAsia="zh-CN"/>
        </w:rPr>
        <w:t>我老师</w:t>
      </w:r>
      <w:r>
        <w:t>他能听懂</w:t>
      </w:r>
      <w:r>
        <w:rPr>
          <w:rFonts w:hint="eastAsia"/>
          <w:lang w:eastAsia="zh-CN"/>
        </w:rPr>
        <w:t>。</w:t>
      </w:r>
      <w:r>
        <w:rPr>
          <w:rFonts w:hint="eastAsia"/>
          <w:lang w:val="en-US" w:eastAsia="zh-CN"/>
        </w:rPr>
        <w:t>所以</w:t>
      </w:r>
      <w:r>
        <w:t>我也不管语法，语序，我就正常跟</w:t>
      </w:r>
      <w:r>
        <w:rPr>
          <w:rFonts w:hint="eastAsia"/>
          <w:lang w:val="en-US" w:eastAsia="zh-CN"/>
        </w:rPr>
        <w:t>聊天</w:t>
      </w:r>
      <w:r>
        <w:t>，他听得懂。然后他</w:t>
      </w:r>
      <w:r>
        <w:rPr>
          <w:rFonts w:hint="eastAsia"/>
          <w:lang w:val="en-US" w:eastAsia="zh-CN"/>
        </w:rPr>
        <w:t>有时</w:t>
      </w:r>
      <w:r>
        <w:t>也会教</w:t>
      </w:r>
      <w:r>
        <w:rPr>
          <w:rFonts w:hint="eastAsia"/>
          <w:lang w:val="en-US" w:eastAsia="zh-CN"/>
        </w:rPr>
        <w:t>我</w:t>
      </w:r>
      <w:r>
        <w:t>马来文</w:t>
      </w:r>
      <w:r>
        <w:rPr>
          <w:rFonts w:hint="eastAsia"/>
          <w:lang w:eastAsia="zh-CN"/>
        </w:rPr>
        <w:t>，</w:t>
      </w:r>
      <w:r>
        <w:rPr>
          <w:rFonts w:hint="eastAsia"/>
          <w:lang w:val="en-US" w:eastAsia="zh-CN"/>
        </w:rPr>
        <w:t>比如excuse me这些</w:t>
      </w:r>
      <w:r>
        <w:t>。</w:t>
      </w:r>
    </w:p>
    <w:p>
      <w:r>
        <w:rPr>
          <w:rFonts w:hint="eastAsia"/>
          <w:lang w:eastAsia="zh-CN"/>
        </w:rPr>
        <w:t>Eva</w:t>
      </w:r>
      <w:r>
        <w:t>(00:37:18): 好的，何静，你能否分享一下在你的学习适应过程中，有没有一些媒介技术起到了非常重要</w:t>
      </w:r>
      <w:r>
        <w:rPr>
          <w:rFonts w:hint="eastAsia"/>
          <w:lang w:val="en-US" w:eastAsia="zh-CN"/>
        </w:rPr>
        <w:t>促进</w:t>
      </w:r>
      <w:r>
        <w:t>作用的案例？</w:t>
      </w:r>
    </w:p>
    <w:p>
      <w:r>
        <w:t>何静(00:37:36):</w:t>
      </w:r>
      <w:r>
        <w:rPr>
          <w:rFonts w:hint="eastAsia"/>
          <w:lang w:val="en-US" w:eastAsia="zh-CN"/>
        </w:rPr>
        <w:t>我们专业的</w:t>
      </w:r>
      <w:r>
        <w:t>编程</w:t>
      </w:r>
      <w:r>
        <w:rPr>
          <w:rFonts w:hint="eastAsia"/>
          <w:lang w:val="en-US" w:eastAsia="zh-CN"/>
        </w:rPr>
        <w:t>课程比较</w:t>
      </w:r>
      <w:r>
        <w:t>难一点，</w:t>
      </w:r>
      <w:r>
        <w:rPr>
          <w:rFonts w:hint="eastAsia"/>
          <w:lang w:val="en-US" w:eastAsia="zh-CN"/>
        </w:rPr>
        <w:t>有时候老师在</w:t>
      </w:r>
      <w:r>
        <w:t>课上讲</w:t>
      </w:r>
      <w:r>
        <w:rPr>
          <w:rFonts w:hint="eastAsia"/>
          <w:lang w:val="en-US" w:eastAsia="zh-CN"/>
        </w:rPr>
        <w:t>数学</w:t>
      </w:r>
      <w:r>
        <w:t>，我听不懂他说话，</w:t>
      </w:r>
      <w:r>
        <w:rPr>
          <w:rFonts w:hint="eastAsia"/>
          <w:lang w:val="en-US" w:eastAsia="zh-CN"/>
        </w:rPr>
        <w:t>所以</w:t>
      </w:r>
      <w:r>
        <w:t>我学不会。</w:t>
      </w:r>
      <w:r>
        <w:rPr>
          <w:rFonts w:hint="eastAsia"/>
          <w:lang w:val="en-US" w:eastAsia="zh-CN"/>
        </w:rPr>
        <w:t>于是，我会课后去</w:t>
      </w:r>
      <w:r>
        <w:t>哔哩哔哩</w:t>
      </w:r>
      <w:r>
        <w:rPr>
          <w:rFonts w:hint="eastAsia"/>
          <w:lang w:val="en-US" w:eastAsia="zh-CN"/>
        </w:rPr>
        <w:t>搜索相关课程，没想到有很多编程和数学课程，真的刚</w:t>
      </w:r>
      <w:r>
        <w:t>开始</w:t>
      </w:r>
      <w:r>
        <w:rPr>
          <w:rFonts w:hint="eastAsia"/>
          <w:lang w:val="en-US" w:eastAsia="zh-CN"/>
        </w:rPr>
        <w:t>学习辅助</w:t>
      </w:r>
      <w:r>
        <w:t>全靠哔哩哔哩，后来发现</w:t>
      </w:r>
      <w:r>
        <w:rPr>
          <w:rFonts w:hint="eastAsia"/>
          <w:lang w:val="en-US" w:eastAsia="zh-CN"/>
        </w:rPr>
        <w:t>Y</w:t>
      </w:r>
      <w:r>
        <w:t>outube上</w:t>
      </w:r>
      <w:r>
        <w:rPr>
          <w:rFonts w:hint="eastAsia"/>
          <w:lang w:val="en-US" w:eastAsia="zh-CN"/>
        </w:rPr>
        <w:t>课程</w:t>
      </w:r>
      <w:r>
        <w:t>也比较多，</w:t>
      </w:r>
      <w:r>
        <w:rPr>
          <w:rFonts w:hint="eastAsia"/>
          <w:lang w:val="en-US" w:eastAsia="zh-CN"/>
        </w:rPr>
        <w:t>然后也会在Y</w:t>
      </w:r>
      <w:r>
        <w:t>outube</w:t>
      </w:r>
      <w:r>
        <w:rPr>
          <w:rFonts w:hint="eastAsia"/>
          <w:lang w:val="en-US" w:eastAsia="zh-CN"/>
        </w:rPr>
        <w:t>看编程进行学习。不过我现在一般先上Y</w:t>
      </w:r>
      <w:r>
        <w:t>outube</w:t>
      </w:r>
      <w:r>
        <w:rPr>
          <w:rFonts w:hint="eastAsia"/>
          <w:lang w:val="en-US" w:eastAsia="zh-CN"/>
        </w:rPr>
        <w:t>查询，没有再上</w:t>
      </w:r>
      <w:r>
        <w:t>哔哩哔哩</w:t>
      </w:r>
      <w:r>
        <w:rPr>
          <w:rFonts w:hint="eastAsia"/>
          <w:lang w:val="en-US" w:eastAsia="zh-CN"/>
        </w:rPr>
        <w:t>找。</w:t>
      </w:r>
      <w:r>
        <w:t>因为有些词</w:t>
      </w:r>
      <w:r>
        <w:rPr>
          <w:rFonts w:hint="eastAsia"/>
          <w:lang w:eastAsia="zh-CN"/>
        </w:rPr>
        <w:t>，</w:t>
      </w:r>
      <w:r>
        <w:t>你用英语学会更容易</w:t>
      </w:r>
      <w:r>
        <w:rPr>
          <w:rFonts w:hint="eastAsia"/>
          <w:lang w:val="en-US" w:eastAsia="zh-CN"/>
        </w:rPr>
        <w:t>明白</w:t>
      </w:r>
      <w:r>
        <w:t>，但是</w:t>
      </w:r>
      <w:r>
        <w:rPr>
          <w:rFonts w:hint="eastAsia"/>
          <w:lang w:val="en-US" w:eastAsia="zh-CN"/>
        </w:rPr>
        <w:t>用</w:t>
      </w:r>
      <w:r>
        <w:t>中文的话，这个翻译有些奇怪，可能一下理解不了，但是英语单词一出来，你就知道是什么</w:t>
      </w:r>
      <w:r>
        <w:rPr>
          <w:rFonts w:hint="eastAsia"/>
          <w:lang w:val="en-US" w:eastAsia="zh-CN"/>
        </w:rPr>
        <w:t>意思</w:t>
      </w:r>
      <w:r>
        <w:t>，</w:t>
      </w:r>
      <w:r>
        <w:rPr>
          <w:rFonts w:hint="eastAsia"/>
          <w:lang w:val="en-US" w:eastAsia="zh-CN"/>
        </w:rPr>
        <w:t>这样</w:t>
      </w:r>
      <w:r>
        <w:t>考试的时候</w:t>
      </w:r>
      <w:r>
        <w:rPr>
          <w:rFonts w:hint="eastAsia"/>
          <w:lang w:val="en-US" w:eastAsia="zh-CN"/>
        </w:rPr>
        <w:t>也</w:t>
      </w:r>
      <w:r>
        <w:t>会更顺利一点。</w:t>
      </w:r>
      <w:r>
        <w:rPr>
          <w:rFonts w:hint="eastAsia"/>
          <w:lang w:val="en-US" w:eastAsia="zh-CN"/>
        </w:rPr>
        <w:t xml:space="preserve"> 因为我英语不好，所以我会</w:t>
      </w:r>
      <w:r>
        <w:t>先</w:t>
      </w:r>
      <w:r>
        <w:rPr>
          <w:rFonts w:hint="eastAsia"/>
          <w:lang w:val="en-US" w:eastAsia="zh-CN"/>
        </w:rPr>
        <w:t>Y</w:t>
      </w:r>
      <w:r>
        <w:t>outube看一遍英语的</w:t>
      </w:r>
      <w:r>
        <w:rPr>
          <w:rFonts w:hint="eastAsia"/>
          <w:lang w:val="en-US" w:eastAsia="zh-CN"/>
        </w:rPr>
        <w:t>课程</w:t>
      </w:r>
      <w:r>
        <w:rPr>
          <w:rFonts w:hint="eastAsia"/>
          <w:lang w:eastAsia="zh-CN"/>
        </w:rPr>
        <w:t>，</w:t>
      </w:r>
      <w:r>
        <w:t>有什么不懂的再去哔哩哔哩上找，然后实在是没有什么针对性的课</w:t>
      </w:r>
      <w:r>
        <w:rPr>
          <w:rFonts w:hint="eastAsia"/>
          <w:lang w:val="en-US" w:eastAsia="zh-CN"/>
        </w:rPr>
        <w:t>程，我</w:t>
      </w:r>
      <w:r>
        <w:t>就</w:t>
      </w:r>
      <w:r>
        <w:rPr>
          <w:rFonts w:hint="eastAsia"/>
          <w:lang w:val="en-US" w:eastAsia="zh-CN"/>
        </w:rPr>
        <w:t>会</w:t>
      </w:r>
      <w:r>
        <w:t>问</w:t>
      </w:r>
      <w:r>
        <w:rPr>
          <w:rFonts w:hint="eastAsia"/>
          <w:lang w:val="en-US" w:eastAsia="zh-CN"/>
        </w:rPr>
        <w:t>Chat</w:t>
      </w:r>
      <w:r>
        <w:t>GPT</w:t>
      </w:r>
      <w:r>
        <w:rPr>
          <w:rFonts w:hint="eastAsia"/>
          <w:lang w:eastAsia="zh-CN"/>
        </w:rPr>
        <w:t>，</w:t>
      </w:r>
      <w:r>
        <w:rPr>
          <w:rFonts w:hint="eastAsia"/>
          <w:lang w:val="en-US" w:eastAsia="zh-CN"/>
        </w:rPr>
        <w:t>Chat</w:t>
      </w:r>
      <w:r>
        <w:t>GPT会立马给你解答，我就是这么学的。</w:t>
      </w:r>
    </w:p>
    <w:p>
      <w:pPr>
        <w:rPr>
          <w:rFonts w:hint="default" w:eastAsia="宋体"/>
          <w:lang w:val="en-US" w:eastAsia="zh-CN"/>
        </w:rPr>
      </w:pPr>
      <w:r>
        <w:rPr>
          <w:rFonts w:hint="eastAsia"/>
          <w:lang w:eastAsia="zh-CN"/>
        </w:rPr>
        <w:t>Eva</w:t>
      </w:r>
      <w:r>
        <w:t>(00:38:48): 我之前也有</w:t>
      </w:r>
      <w:r>
        <w:rPr>
          <w:rFonts w:hint="eastAsia"/>
          <w:lang w:val="en-US" w:eastAsia="zh-CN"/>
        </w:rPr>
        <w:t>采访过</w:t>
      </w:r>
      <w:r>
        <w:t>UKM的本科同学用</w:t>
      </w:r>
      <w:r>
        <w:rPr>
          <w:rFonts w:hint="eastAsia"/>
          <w:lang w:val="en-US" w:eastAsia="zh-CN"/>
        </w:rPr>
        <w:t>Chat</w:t>
      </w:r>
      <w:r>
        <w:t>GPT，我不知道你有没有同样的经历</w:t>
      </w:r>
      <w:r>
        <w:rPr>
          <w:rFonts w:hint="eastAsia"/>
          <w:lang w:eastAsia="zh-CN"/>
        </w:rPr>
        <w:t>，</w:t>
      </w:r>
      <w:r>
        <w:t>他说用</w:t>
      </w:r>
      <w:r>
        <w:rPr>
          <w:rFonts w:hint="eastAsia"/>
          <w:lang w:val="en-US" w:eastAsia="zh-CN"/>
        </w:rPr>
        <w:t>Chat</w:t>
      </w:r>
      <w:r>
        <w:t>GPT去生成的一些编程框架和结构</w:t>
      </w:r>
      <w:r>
        <w:rPr>
          <w:rFonts w:hint="eastAsia"/>
          <w:lang w:val="en-US" w:eastAsia="zh-CN"/>
        </w:rPr>
        <w:t>不是很准确。</w:t>
      </w:r>
    </w:p>
    <w:p>
      <w:r>
        <w:t xml:space="preserve">何静(00:39:09): </w:t>
      </w:r>
      <w:r>
        <w:rPr>
          <w:rFonts w:hint="eastAsia"/>
          <w:lang w:val="en-US" w:eastAsia="zh-CN"/>
        </w:rPr>
        <w:t>Chat</w:t>
      </w:r>
      <w:r>
        <w:t>GPT确实不是</w:t>
      </w:r>
      <w:r>
        <w:rPr>
          <w:rFonts w:hint="eastAsia"/>
          <w:lang w:val="en-US" w:eastAsia="zh-CN"/>
        </w:rPr>
        <w:t>很准确，没办法</w:t>
      </w:r>
      <w:r>
        <w:t>全对</w:t>
      </w:r>
      <w:r>
        <w:rPr>
          <w:rFonts w:hint="eastAsia"/>
          <w:lang w:eastAsia="zh-CN"/>
        </w:rPr>
        <w:t>。</w:t>
      </w:r>
      <w:r>
        <w:rPr>
          <w:rFonts w:hint="eastAsia"/>
          <w:lang w:val="en-US" w:eastAsia="zh-CN"/>
        </w:rPr>
        <w:t>因为</w:t>
      </w:r>
      <w:r>
        <w:t xml:space="preserve"> </w:t>
      </w:r>
      <w:r>
        <w:rPr>
          <w:rFonts w:hint="eastAsia"/>
          <w:lang w:val="en-US" w:eastAsia="zh-CN"/>
        </w:rPr>
        <w:t>Chat</w:t>
      </w:r>
      <w:r>
        <w:t xml:space="preserve">GPT数学不行，算法可能不是特别好，你让他算数，他真不行。我用 </w:t>
      </w:r>
      <w:r>
        <w:rPr>
          <w:rFonts w:hint="eastAsia"/>
          <w:lang w:val="en-US" w:eastAsia="zh-CN"/>
        </w:rPr>
        <w:t>Chat</w:t>
      </w:r>
      <w:r>
        <w:t>GPT确实比较少，</w:t>
      </w:r>
      <w:r>
        <w:rPr>
          <w:rFonts w:hint="eastAsia"/>
          <w:lang w:val="en-US" w:eastAsia="zh-CN"/>
        </w:rPr>
        <w:t>因为</w:t>
      </w:r>
      <w:r>
        <w:t>所有</w:t>
      </w:r>
      <w:r>
        <w:rPr>
          <w:rFonts w:hint="eastAsia"/>
          <w:lang w:val="en-US" w:eastAsia="zh-CN"/>
        </w:rPr>
        <w:t>老师</w:t>
      </w:r>
      <w:r>
        <w:t>给的案例，只要你在B站上搜都会有，就是以前</w:t>
      </w:r>
      <w:r>
        <w:rPr>
          <w:rFonts w:hint="eastAsia"/>
          <w:lang w:val="en-US" w:eastAsia="zh-CN"/>
        </w:rPr>
        <w:t>同学</w:t>
      </w:r>
      <w:r>
        <w:t>做过的项目</w:t>
      </w:r>
      <w:r>
        <w:rPr>
          <w:rFonts w:hint="eastAsia"/>
          <w:lang w:val="en-US" w:eastAsia="zh-CN"/>
        </w:rPr>
        <w:t>在</w:t>
      </w:r>
      <w:r>
        <w:t>B站</w:t>
      </w:r>
      <w:r>
        <w:rPr>
          <w:rFonts w:hint="eastAsia"/>
          <w:lang w:eastAsia="zh-CN"/>
        </w:rPr>
        <w:t>基本</w:t>
      </w:r>
      <w:r>
        <w:rPr>
          <w:rFonts w:hint="eastAsia"/>
          <w:lang w:val="en-US" w:eastAsia="zh-CN"/>
        </w:rPr>
        <w:t>能找到</w:t>
      </w:r>
      <w:r>
        <w:t>，你在考试的时候</w:t>
      </w:r>
      <w:r>
        <w:rPr>
          <w:rFonts w:hint="eastAsia"/>
          <w:lang w:val="en-US" w:eastAsia="zh-CN"/>
        </w:rPr>
        <w:t>只要</w:t>
      </w:r>
      <w:r>
        <w:t>正常写上，</w:t>
      </w:r>
      <w:r>
        <w:rPr>
          <w:rFonts w:hint="eastAsia"/>
          <w:lang w:val="en-US" w:eastAsia="zh-CN"/>
        </w:rPr>
        <w:t>都</w:t>
      </w:r>
      <w:r>
        <w:t xml:space="preserve">比 </w:t>
      </w:r>
      <w:r>
        <w:rPr>
          <w:rFonts w:hint="eastAsia"/>
          <w:lang w:val="en-US" w:eastAsia="zh-CN"/>
        </w:rPr>
        <w:t>Chat</w:t>
      </w:r>
      <w:r>
        <w:t xml:space="preserve">GPT做出来要好，而且我们的老师非常的聪明，你用 </w:t>
      </w:r>
      <w:r>
        <w:rPr>
          <w:rFonts w:hint="eastAsia"/>
          <w:lang w:val="en-US" w:eastAsia="zh-CN"/>
        </w:rPr>
        <w:t>Chat</w:t>
      </w:r>
      <w:r>
        <w:t>GPT他看得出来，而且都不用查重。</w:t>
      </w:r>
      <w:r>
        <w:rPr>
          <w:rFonts w:hint="eastAsia"/>
          <w:lang w:val="en-US" w:eastAsia="zh-CN"/>
        </w:rPr>
        <w:t>我记得</w:t>
      </w:r>
      <w:r>
        <w:t>有一次pre的时候</w:t>
      </w:r>
      <w:r>
        <w:rPr>
          <w:rFonts w:hint="eastAsia"/>
          <w:lang w:eastAsia="zh-CN"/>
        </w:rPr>
        <w:t>，</w:t>
      </w:r>
      <w:r>
        <w:t xml:space="preserve">有一个华人同学用 </w:t>
      </w:r>
      <w:r>
        <w:rPr>
          <w:rFonts w:hint="eastAsia"/>
          <w:lang w:val="en-US" w:eastAsia="zh-CN"/>
        </w:rPr>
        <w:t>Chat</w:t>
      </w:r>
      <w:r>
        <w:t>GPT生成了一页PPT</w:t>
      </w:r>
      <w:r>
        <w:rPr>
          <w:rFonts w:hint="eastAsia"/>
          <w:lang w:eastAsia="zh-CN"/>
        </w:rPr>
        <w:t>，</w:t>
      </w:r>
      <w:r>
        <w:t>就被老师</w:t>
      </w:r>
      <w:r>
        <w:rPr>
          <w:rFonts w:hint="eastAsia"/>
          <w:lang w:val="en-US" w:eastAsia="zh-CN"/>
        </w:rPr>
        <w:t>看出来</w:t>
      </w:r>
      <w:r>
        <w:t>说你这一页</w:t>
      </w:r>
      <w:r>
        <w:rPr>
          <w:rFonts w:hint="eastAsia"/>
          <w:lang w:val="en-US" w:eastAsia="zh-CN"/>
        </w:rPr>
        <w:t>是</w:t>
      </w:r>
      <w:r>
        <w:t xml:space="preserve"> </w:t>
      </w:r>
      <w:r>
        <w:rPr>
          <w:rFonts w:hint="eastAsia"/>
          <w:lang w:val="en-US" w:eastAsia="zh-CN"/>
        </w:rPr>
        <w:t>Chat</w:t>
      </w:r>
      <w:r>
        <w:t>GPT</w:t>
      </w:r>
      <w:r>
        <w:rPr>
          <w:rFonts w:hint="eastAsia"/>
          <w:lang w:val="en-US" w:eastAsia="zh-CN"/>
        </w:rPr>
        <w:t>生成的</w:t>
      </w:r>
      <w:r>
        <w:t>，你承不承认？</w:t>
      </w:r>
      <w:r>
        <w:rPr>
          <w:rFonts w:hint="eastAsia"/>
          <w:lang w:val="en-US" w:eastAsia="zh-CN"/>
        </w:rPr>
        <w:t>我</w:t>
      </w:r>
      <w:r>
        <w:t>那个</w:t>
      </w:r>
      <w:r>
        <w:rPr>
          <w:rFonts w:hint="eastAsia"/>
          <w:lang w:val="en-US" w:eastAsia="zh-CN"/>
        </w:rPr>
        <w:t>华人</w:t>
      </w:r>
      <w:r>
        <w:t>同学也没扛住，就承认了。所以说你要是</w:t>
      </w:r>
      <w:r>
        <w:rPr>
          <w:rFonts w:hint="eastAsia"/>
          <w:lang w:val="en-US" w:eastAsia="zh-CN"/>
        </w:rPr>
        <w:t>用C</w:t>
      </w:r>
      <w:r>
        <w:t>hat GPT</w:t>
      </w:r>
      <w:r>
        <w:rPr>
          <w:rFonts w:hint="eastAsia"/>
          <w:lang w:val="en-US" w:eastAsia="zh-CN"/>
        </w:rPr>
        <w:t>生产的答案</w:t>
      </w:r>
      <w:r>
        <w:t>，哪怕你写纸上，老师也看得出来。</w:t>
      </w:r>
    </w:p>
    <w:p>
      <w:r>
        <w:rPr>
          <w:rFonts w:hint="eastAsia"/>
          <w:lang w:eastAsia="zh-CN"/>
        </w:rPr>
        <w:t>Eva</w:t>
      </w:r>
      <w:r>
        <w:t>(00:40:16): 好的，那有没有媒介技术或社交媒体在你的学习生活中产生过负面影响的案例呢？</w:t>
      </w:r>
    </w:p>
    <w:p>
      <w:r>
        <w:t xml:space="preserve">何静(00:40:32): </w:t>
      </w:r>
      <w:r>
        <w:rPr>
          <w:rFonts w:hint="eastAsia"/>
          <w:lang w:val="en-US" w:eastAsia="zh-CN"/>
        </w:rPr>
        <w:t>B站上面</w:t>
      </w:r>
      <w:r>
        <w:t>国内的有些课程</w:t>
      </w:r>
      <w:r>
        <w:rPr>
          <w:rFonts w:hint="eastAsia"/>
          <w:lang w:val="en-US" w:eastAsia="zh-CN"/>
        </w:rPr>
        <w:t>讲得特别复杂，有时候给我产生误导</w:t>
      </w:r>
      <w:r>
        <w:t>。举个例子就是</w:t>
      </w:r>
      <w:r>
        <w:rPr>
          <w:rFonts w:hint="eastAsia"/>
          <w:lang w:eastAsia="zh-CN"/>
        </w:rPr>
        <w:t>，</w:t>
      </w:r>
      <w:r>
        <w:t>离散数学</w:t>
      </w:r>
      <w:r>
        <w:rPr>
          <w:rFonts w:hint="eastAsia"/>
          <w:lang w:eastAsia="zh-CN"/>
        </w:rPr>
        <w:t>，</w:t>
      </w:r>
      <w:r>
        <w:t>国外教的其实没有我们想</w:t>
      </w:r>
      <w:r>
        <w:rPr>
          <w:rFonts w:hint="eastAsia"/>
          <w:lang w:eastAsia="zh-CN"/>
        </w:rPr>
        <w:t>得</w:t>
      </w:r>
      <w:r>
        <w:t>那么复杂</w:t>
      </w:r>
      <w:r>
        <w:rPr>
          <w:rFonts w:hint="eastAsia"/>
          <w:lang w:eastAsia="zh-CN"/>
        </w:rPr>
        <w:t>。</w:t>
      </w:r>
      <w:r>
        <w:rPr>
          <w:rFonts w:hint="eastAsia"/>
          <w:lang w:val="en-US" w:eastAsia="zh-CN"/>
        </w:rPr>
        <w:t>有一次，我在</w:t>
      </w:r>
      <w:r>
        <w:t>B站上</w:t>
      </w:r>
      <w:r>
        <w:rPr>
          <w:rFonts w:hint="eastAsia"/>
          <w:lang w:val="en-US" w:eastAsia="zh-CN"/>
        </w:rPr>
        <w:t>看了一些</w:t>
      </w:r>
      <w:r>
        <w:t>数学课</w:t>
      </w:r>
      <w:r>
        <w:rPr>
          <w:rFonts w:hint="eastAsia"/>
          <w:lang w:eastAsia="zh-CN"/>
        </w:rPr>
        <w:t>，</w:t>
      </w:r>
      <w:r>
        <w:t>然后学了一些考试根本用不到的东西</w:t>
      </w:r>
      <w:r>
        <w:rPr>
          <w:rFonts w:hint="eastAsia"/>
          <w:lang w:eastAsia="zh-CN"/>
        </w:rPr>
        <w:t>，</w:t>
      </w:r>
      <w:r>
        <w:t>那门课成绩也不太好，也就</w:t>
      </w:r>
      <w:r>
        <w:rPr>
          <w:rFonts w:hint="eastAsia"/>
          <w:lang w:val="en-US" w:eastAsia="zh-CN"/>
        </w:rPr>
        <w:t>是</w:t>
      </w:r>
      <w:r>
        <w:t>挂了</w:t>
      </w:r>
      <w:r>
        <w:rPr>
          <w:rFonts w:hint="eastAsia"/>
          <w:lang w:val="en-US" w:eastAsia="zh-CN"/>
        </w:rPr>
        <w:t>的那</w:t>
      </w:r>
      <w:r>
        <w:t>门课</w:t>
      </w:r>
      <w:r>
        <w:rPr>
          <w:rFonts w:hint="eastAsia"/>
          <w:lang w:eastAsia="zh-CN"/>
        </w:rPr>
        <w:t>。</w:t>
      </w:r>
      <w:r>
        <w:rPr>
          <w:rFonts w:hint="eastAsia"/>
          <w:lang w:val="en-US" w:eastAsia="zh-CN"/>
        </w:rPr>
        <w:t>我在B站上面学了好多</w:t>
      </w:r>
      <w:r>
        <w:t>离散数学</w:t>
      </w:r>
      <w:r>
        <w:rPr>
          <w:rFonts w:hint="eastAsia"/>
          <w:lang w:val="en-US" w:eastAsia="zh-CN"/>
        </w:rPr>
        <w:t>知识</w:t>
      </w:r>
      <w:r>
        <w:t>，但是</w:t>
      </w:r>
      <w:r>
        <w:rPr>
          <w:rFonts w:hint="eastAsia"/>
          <w:lang w:val="en-US" w:eastAsia="zh-CN"/>
        </w:rPr>
        <w:t>很多知识都</w:t>
      </w:r>
      <w:r>
        <w:t>没用。</w:t>
      </w:r>
    </w:p>
    <w:p>
      <w:r>
        <w:rPr>
          <w:rFonts w:hint="eastAsia"/>
          <w:lang w:eastAsia="zh-CN"/>
        </w:rPr>
        <w:t>Eva</w:t>
      </w:r>
      <w:r>
        <w:t>(00:42:33): 好的，谢谢何静的分享哈</w:t>
      </w:r>
      <w:r>
        <w:rPr>
          <w:rFonts w:hint="eastAsia"/>
          <w:lang w:eastAsia="zh-CN"/>
        </w:rPr>
        <w:t>。</w:t>
      </w:r>
      <w:r>
        <w:t>娜娜，你在学习过程中有没有哪一个媒介技术或社交媒体起到了非常重要的作用，以及</w:t>
      </w:r>
      <w:r>
        <w:rPr>
          <w:rFonts w:hint="eastAsia"/>
          <w:lang w:val="en-US" w:eastAsia="zh-CN"/>
        </w:rPr>
        <w:t>有没有</w:t>
      </w:r>
      <w:r>
        <w:t>给你带来一些负面的影响。</w:t>
      </w:r>
    </w:p>
    <w:p>
      <w:r>
        <w:t>辣辣(00:42:50): 对我来说是小红书吧，因为之前还不怎么会写</w:t>
      </w:r>
      <w:r>
        <w:rPr>
          <w:rFonts w:hint="eastAsia"/>
          <w:lang w:val="en-US" w:eastAsia="zh-CN"/>
        </w:rPr>
        <w:t>论</w:t>
      </w:r>
      <w:r>
        <w:t>文的时候，我会去小红书看那些structure</w:t>
      </w:r>
      <w:r>
        <w:rPr>
          <w:rFonts w:hint="eastAsia"/>
          <w:lang w:val="en-US" w:eastAsia="zh-CN"/>
        </w:rPr>
        <w:t>分享</w:t>
      </w:r>
      <w:r>
        <w:t>，</w:t>
      </w:r>
      <w:r>
        <w:rPr>
          <w:rFonts w:hint="eastAsia"/>
          <w:lang w:val="en-US" w:eastAsia="zh-CN"/>
        </w:rPr>
        <w:t>再去</w:t>
      </w:r>
      <w:r>
        <w:t>写论文，然后</w:t>
      </w:r>
      <w:r>
        <w:rPr>
          <w:rFonts w:hint="eastAsia"/>
          <w:lang w:val="en-US" w:eastAsia="zh-CN"/>
        </w:rPr>
        <w:t>发现</w:t>
      </w:r>
      <w:r>
        <w:t>小红书</w:t>
      </w:r>
      <w:r>
        <w:rPr>
          <w:rFonts w:hint="eastAsia"/>
          <w:lang w:val="en-US" w:eastAsia="zh-CN"/>
        </w:rPr>
        <w:t>上分享的写作</w:t>
      </w:r>
      <w:r>
        <w:t>结构</w:t>
      </w:r>
      <w:r>
        <w:rPr>
          <w:rFonts w:hint="eastAsia"/>
          <w:lang w:eastAsia="zh-CN"/>
        </w:rPr>
        <w:t>基本</w:t>
      </w:r>
      <w:r>
        <w:t>是正确的。</w:t>
      </w:r>
      <w:r>
        <w:rPr>
          <w:rFonts w:hint="eastAsia"/>
          <w:lang w:val="en-US" w:eastAsia="zh-CN"/>
        </w:rPr>
        <w:t>有时候</w:t>
      </w:r>
      <w:r>
        <w:t>从小红书</w:t>
      </w:r>
      <w:r>
        <w:rPr>
          <w:rFonts w:hint="eastAsia"/>
          <w:lang w:val="en-US" w:eastAsia="zh-CN"/>
        </w:rPr>
        <w:t>获取到很多关于学校选课方面的技巧，从那里</w:t>
      </w:r>
      <w:r>
        <w:t>得到</w:t>
      </w:r>
      <w:r>
        <w:rPr>
          <w:rFonts w:hint="eastAsia"/>
          <w:lang w:val="en-US" w:eastAsia="zh-CN"/>
        </w:rPr>
        <w:t>了一些选课壁垒和选课</w:t>
      </w:r>
      <w:r>
        <w:t>推荐</w:t>
      </w:r>
      <w:r>
        <w:rPr>
          <w:rFonts w:hint="eastAsia"/>
          <w:lang w:val="en-US" w:eastAsia="zh-CN"/>
        </w:rPr>
        <w:t>知识</w:t>
      </w:r>
      <w:r>
        <w:t>。下一个方面就是</w:t>
      </w:r>
      <w:r>
        <w:rPr>
          <w:rFonts w:hint="eastAsia"/>
          <w:lang w:val="en-US" w:eastAsia="zh-CN"/>
        </w:rPr>
        <w:t>小红书分享的</w:t>
      </w:r>
      <w:r>
        <w:t>吃喝玩乐方面也是很不错</w:t>
      </w:r>
      <w:r>
        <w:rPr>
          <w:rFonts w:hint="eastAsia"/>
          <w:lang w:val="en-US" w:eastAsia="zh-CN"/>
        </w:rPr>
        <w:t>的</w:t>
      </w:r>
      <w:r>
        <w:t>，暂时没有踩雷</w:t>
      </w:r>
      <w:r>
        <w:rPr>
          <w:rFonts w:hint="eastAsia"/>
          <w:lang w:eastAsia="zh-CN"/>
        </w:rPr>
        <w:t>。</w:t>
      </w:r>
      <w:r>
        <w:t>总的来说小红书对</w:t>
      </w:r>
      <w:r>
        <w:rPr>
          <w:rFonts w:hint="eastAsia"/>
          <w:lang w:val="en-US" w:eastAsia="zh-CN"/>
        </w:rPr>
        <w:t>我学习，生活和娱乐都起到了很大的帮助</w:t>
      </w:r>
      <w:r>
        <w:t>。</w:t>
      </w:r>
    </w:p>
    <w:p>
      <w:pPr>
        <w:rPr>
          <w:rFonts w:hint="eastAsia" w:eastAsia="宋体"/>
          <w:lang w:eastAsia="zh-CN"/>
        </w:rPr>
      </w:pPr>
      <w:r>
        <w:rPr>
          <w:rFonts w:hint="eastAsia"/>
          <w:lang w:eastAsia="zh-CN"/>
        </w:rPr>
        <w:t>Eva</w:t>
      </w:r>
      <w:r>
        <w:t>(00:43:25): 那有没有哪种社交软件给你埋过坑</w:t>
      </w:r>
      <w:r>
        <w:rPr>
          <w:rFonts w:hint="eastAsia"/>
          <w:lang w:eastAsia="zh-CN"/>
        </w:rPr>
        <w:t>？</w:t>
      </w:r>
    </w:p>
    <w:p>
      <w:r>
        <w:t>辣辣(00:43:31): 暂时没有。</w:t>
      </w:r>
    </w:p>
    <w:p>
      <w:pPr>
        <w:rPr>
          <w:rFonts w:hint="eastAsia" w:eastAsia="宋体"/>
          <w:lang w:eastAsia="zh-CN"/>
        </w:rPr>
      </w:pPr>
      <w:r>
        <w:rPr>
          <w:rFonts w:hint="eastAsia"/>
          <w:lang w:eastAsia="zh-CN"/>
        </w:rPr>
        <w:t>Eva</w:t>
      </w:r>
      <w:r>
        <w:t>(00:43:32): 好的，谢谢你的分享</w:t>
      </w:r>
      <w:r>
        <w:rPr>
          <w:rFonts w:hint="eastAsia"/>
          <w:lang w:eastAsia="zh-CN"/>
        </w:rPr>
        <w:t>。</w:t>
      </w:r>
      <w:r>
        <w:t>接下来请</w:t>
      </w:r>
      <w:r>
        <w:rPr>
          <w:rFonts w:hint="eastAsia"/>
          <w:lang w:val="en-US" w:eastAsia="zh-CN"/>
        </w:rPr>
        <w:t>谭俊</w:t>
      </w:r>
      <w:r>
        <w:t>说说</w:t>
      </w:r>
      <w:r>
        <w:rPr>
          <w:rFonts w:hint="eastAsia"/>
          <w:lang w:eastAsia="zh-CN"/>
        </w:rPr>
        <w:t>，</w:t>
      </w:r>
      <w:r>
        <w:t>哪些社交媒体软件对你产生了非常好的积极的影响和负面影响</w:t>
      </w:r>
      <w:r>
        <w:rPr>
          <w:rFonts w:hint="eastAsia"/>
          <w:lang w:eastAsia="zh-CN"/>
        </w:rPr>
        <w:t>？</w:t>
      </w:r>
    </w:p>
    <w:p>
      <w:r>
        <w:rPr>
          <w:rFonts w:hint="eastAsia"/>
          <w:lang w:eastAsia="zh-CN"/>
        </w:rPr>
        <w:t>谭俊</w:t>
      </w:r>
      <w:r>
        <w:t>(00:43:49): 其实我用小红书不多，我喜欢用tiktok去搜索一些信息</w:t>
      </w:r>
      <w:r>
        <w:rPr>
          <w:rFonts w:hint="eastAsia"/>
          <w:lang w:eastAsia="zh-CN"/>
        </w:rPr>
        <w:t>，</w:t>
      </w:r>
      <w:r>
        <w:rPr>
          <w:rFonts w:hint="eastAsia"/>
          <w:lang w:val="en-US" w:eastAsia="zh-CN"/>
        </w:rPr>
        <w:t>这种</w:t>
      </w:r>
      <w:r>
        <w:t>视频的感受更加直观一些。在马来</w:t>
      </w:r>
      <w:r>
        <w:rPr>
          <w:rFonts w:hint="eastAsia"/>
          <w:lang w:val="en-US" w:eastAsia="zh-CN"/>
        </w:rPr>
        <w:t>西亚</w:t>
      </w:r>
      <w:r>
        <w:t>的出行游玩</w:t>
      </w:r>
      <w:r>
        <w:rPr>
          <w:rFonts w:hint="eastAsia"/>
          <w:lang w:val="en-US" w:eastAsia="zh-CN"/>
        </w:rPr>
        <w:t>和学习都会</w:t>
      </w:r>
      <w:r>
        <w:t>用tiktok</w:t>
      </w:r>
      <w:r>
        <w:rPr>
          <w:rFonts w:hint="eastAsia"/>
          <w:lang w:val="en-US" w:eastAsia="zh-CN"/>
        </w:rPr>
        <w:t>去搜索相关</w:t>
      </w:r>
      <w:r>
        <w:t>信息。不足</w:t>
      </w:r>
      <w:r>
        <w:rPr>
          <w:rFonts w:hint="eastAsia"/>
          <w:lang w:val="en-US" w:eastAsia="zh-CN"/>
        </w:rPr>
        <w:t>的地方就是</w:t>
      </w:r>
      <w:r>
        <w:t>这些信息可能太碎片化了</w:t>
      </w:r>
      <w:r>
        <w:rPr>
          <w:rFonts w:hint="eastAsia"/>
          <w:lang w:eastAsia="zh-CN"/>
        </w:rPr>
        <w:t>，</w:t>
      </w:r>
      <w:r>
        <w:t>无法给予全面</w:t>
      </w:r>
      <w:r>
        <w:rPr>
          <w:rFonts w:hint="eastAsia"/>
          <w:lang w:val="en-US" w:eastAsia="zh-CN"/>
        </w:rPr>
        <w:t>的</w:t>
      </w:r>
      <w:r>
        <w:t>比较</w:t>
      </w:r>
      <w:r>
        <w:rPr>
          <w:rFonts w:hint="eastAsia"/>
          <w:lang w:val="en-US" w:eastAsia="zh-CN"/>
        </w:rPr>
        <w:t>和</w:t>
      </w:r>
      <w:r>
        <w:t>系统的支持。</w:t>
      </w:r>
    </w:p>
    <w:p>
      <w:r>
        <w:rPr>
          <w:rFonts w:hint="eastAsia"/>
          <w:lang w:eastAsia="zh-CN"/>
        </w:rPr>
        <w:t>Eva</w:t>
      </w:r>
      <w:r>
        <w:t>(00:44:56): 你觉得</w:t>
      </w:r>
      <w:r>
        <w:rPr>
          <w:rFonts w:hint="eastAsia"/>
          <w:lang w:val="en-US" w:eastAsia="zh-CN"/>
        </w:rPr>
        <w:t>这种方式</w:t>
      </w:r>
      <w:r>
        <w:t>它让你耗费了过多的精力去判断信息，还是说耗费了太多的时间在上面，让你觉得很难受。</w:t>
      </w:r>
    </w:p>
    <w:p>
      <w:r>
        <w:rPr>
          <w:rFonts w:hint="eastAsia"/>
          <w:lang w:eastAsia="zh-CN"/>
        </w:rPr>
        <w:t>谭俊</w:t>
      </w:r>
      <w:r>
        <w:t>(00:45:16): 也不是，其实这是一种相互的，毕竟</w:t>
      </w:r>
      <w:r>
        <w:rPr>
          <w:rFonts w:hint="eastAsia"/>
          <w:lang w:val="en-US" w:eastAsia="zh-CN"/>
        </w:rPr>
        <w:t>tiktok</w:t>
      </w:r>
      <w:r>
        <w:t>是一个短视频平台，上面的内容可能就是几分钟</w:t>
      </w:r>
      <w:r>
        <w:rPr>
          <w:rFonts w:hint="eastAsia"/>
          <w:lang w:val="en-US" w:eastAsia="zh-CN"/>
        </w:rPr>
        <w:t>到</w:t>
      </w:r>
      <w:r>
        <w:t>20分钟</w:t>
      </w:r>
      <w:r>
        <w:rPr>
          <w:rFonts w:hint="eastAsia"/>
          <w:lang w:val="en-US" w:eastAsia="zh-CN"/>
        </w:rPr>
        <w:t>左右。</w:t>
      </w:r>
      <w:r>
        <w:t>不</w:t>
      </w:r>
      <w:r>
        <w:rPr>
          <w:rFonts w:hint="eastAsia"/>
          <w:lang w:val="en-US" w:eastAsia="zh-CN"/>
        </w:rPr>
        <w:t>像</w:t>
      </w:r>
      <w:r>
        <w:t>B站会有一个相对系统的教学课程，那么对我自己来说可能也是图快哈</w:t>
      </w:r>
      <w:r>
        <w:rPr>
          <w:rFonts w:hint="eastAsia"/>
          <w:lang w:eastAsia="zh-CN"/>
        </w:rPr>
        <w:t>，</w:t>
      </w:r>
      <w:r>
        <w:rPr>
          <w:rFonts w:hint="eastAsia"/>
          <w:lang w:val="en-US" w:eastAsia="zh-CN"/>
        </w:rPr>
        <w:t>所以</w:t>
      </w:r>
      <w:r>
        <w:t>两个原因都会有。</w:t>
      </w:r>
    </w:p>
    <w:p>
      <w:r>
        <w:rPr>
          <w:rFonts w:hint="eastAsia"/>
          <w:lang w:eastAsia="zh-CN"/>
        </w:rPr>
        <w:t>Eva</w:t>
      </w:r>
      <w:r>
        <w:t>(00:45:57): 好的，谢谢！接下来请</w:t>
      </w:r>
      <w:r>
        <w:rPr>
          <w:rFonts w:hint="eastAsia"/>
          <w:lang w:eastAsia="zh-CN"/>
        </w:rPr>
        <w:t>小威</w:t>
      </w:r>
      <w:r>
        <w:t>分享一下，在你学习过程中发挥过非常重要作用的这种媒介技术有哪些？</w:t>
      </w:r>
    </w:p>
    <w:p>
      <w:pPr>
        <w:rPr>
          <w:rFonts w:hint="eastAsia"/>
          <w:lang w:val="en-US" w:eastAsia="zh-CN"/>
        </w:rPr>
      </w:pPr>
      <w:r>
        <w:t>龚志威(00:46:10): 在学习方面更多的是翻译软件</w:t>
      </w:r>
      <w:r>
        <w:rPr>
          <w:rFonts w:hint="eastAsia"/>
          <w:lang w:eastAsia="zh-CN"/>
        </w:rPr>
        <w:t>，</w:t>
      </w:r>
      <w:r>
        <w:t>因为我英语比较差</w:t>
      </w:r>
      <w:r>
        <w:rPr>
          <w:rFonts w:hint="eastAsia"/>
          <w:lang w:eastAsia="zh-CN"/>
        </w:rPr>
        <w:t>，</w:t>
      </w:r>
      <w:r>
        <w:rPr>
          <w:rFonts w:hint="eastAsia"/>
          <w:lang w:val="en-US" w:eastAsia="zh-CN"/>
        </w:rPr>
        <w:t>在学习中</w:t>
      </w:r>
      <w:r>
        <w:t>主要靠</w:t>
      </w:r>
      <w:r>
        <w:rPr>
          <w:rFonts w:hint="eastAsia"/>
          <w:lang w:val="en-US" w:eastAsia="zh-CN"/>
        </w:rPr>
        <w:t>翻译软件</w:t>
      </w:r>
      <w:r>
        <w:t>来提升。偶尔也会在抖音</w:t>
      </w:r>
      <w:r>
        <w:rPr>
          <w:rFonts w:hint="eastAsia"/>
          <w:lang w:eastAsia="zh-CN"/>
        </w:rPr>
        <w:t>、</w:t>
      </w:r>
      <w:r>
        <w:t>小红书上面去搜一些东西</w:t>
      </w:r>
      <w:r>
        <w:rPr>
          <w:rFonts w:hint="eastAsia"/>
          <w:lang w:val="en-US" w:eastAsia="zh-CN"/>
        </w:rPr>
        <w:t>信息</w:t>
      </w:r>
      <w:r>
        <w:t>，比如说有</w:t>
      </w:r>
      <w:r>
        <w:rPr>
          <w:rFonts w:hint="eastAsia"/>
          <w:lang w:val="en-US" w:eastAsia="zh-CN"/>
        </w:rPr>
        <w:t>一</w:t>
      </w:r>
      <w:r>
        <w:t>次作业</w:t>
      </w:r>
      <w:r>
        <w:rPr>
          <w:rFonts w:hint="eastAsia"/>
          <w:lang w:eastAsia="zh-CN"/>
        </w:rPr>
        <w:t>，</w:t>
      </w:r>
      <w:r>
        <w:rPr>
          <w:rFonts w:hint="eastAsia"/>
          <w:lang w:val="en-US" w:eastAsia="zh-CN"/>
        </w:rPr>
        <w:t>我</w:t>
      </w:r>
      <w:r>
        <w:t>不太会写，</w:t>
      </w:r>
      <w:r>
        <w:rPr>
          <w:rFonts w:hint="eastAsia"/>
          <w:lang w:val="en-US" w:eastAsia="zh-CN"/>
        </w:rPr>
        <w:t>UM写作</w:t>
      </w:r>
      <w:r>
        <w:t>格式</w:t>
      </w:r>
      <w:r>
        <w:rPr>
          <w:rFonts w:hint="eastAsia"/>
          <w:lang w:val="en-US" w:eastAsia="zh-CN"/>
        </w:rPr>
        <w:t>也</w:t>
      </w:r>
      <w:r>
        <w:t>不太清楚，然后我就去小红书上面搜，结果</w:t>
      </w:r>
      <w:r>
        <w:rPr>
          <w:rFonts w:hint="eastAsia"/>
          <w:lang w:val="en-US" w:eastAsia="zh-CN"/>
        </w:rPr>
        <w:t>都</w:t>
      </w:r>
      <w:r>
        <w:t>搜到了</w:t>
      </w:r>
      <w:r>
        <w:rPr>
          <w:rFonts w:hint="eastAsia"/>
          <w:lang w:val="en-US" w:eastAsia="zh-CN"/>
        </w:rPr>
        <w:t>很多</w:t>
      </w:r>
      <w:r>
        <w:t>学长学姐他们的一些</w:t>
      </w:r>
      <w:r>
        <w:rPr>
          <w:rFonts w:hint="eastAsia"/>
          <w:lang w:val="en-US" w:eastAsia="zh-CN"/>
        </w:rPr>
        <w:t>写作和学习</w:t>
      </w:r>
      <w:r>
        <w:t>心得</w:t>
      </w:r>
      <w:r>
        <w:rPr>
          <w:rFonts w:hint="eastAsia"/>
          <w:lang w:eastAsia="zh-CN"/>
        </w:rPr>
        <w:t>，</w:t>
      </w:r>
      <w:r>
        <w:rPr>
          <w:rFonts w:hint="eastAsia"/>
          <w:lang w:val="en-US" w:eastAsia="zh-CN"/>
        </w:rPr>
        <w:t>以及</w:t>
      </w:r>
      <w:r>
        <w:t>建议</w:t>
      </w:r>
      <w:r>
        <w:rPr>
          <w:rFonts w:hint="eastAsia"/>
          <w:lang w:eastAsia="zh-CN"/>
        </w:rPr>
        <w:t>，</w:t>
      </w:r>
      <w:r>
        <w:t>我觉得</w:t>
      </w:r>
      <w:r>
        <w:rPr>
          <w:rFonts w:hint="eastAsia"/>
          <w:lang w:val="en-US" w:eastAsia="zh-CN"/>
        </w:rPr>
        <w:t>这些平台对我的学习</w:t>
      </w:r>
      <w:r>
        <w:t>有很大帮助</w:t>
      </w:r>
      <w:r>
        <w:rPr>
          <w:rFonts w:hint="eastAsia"/>
          <w:lang w:eastAsia="zh-CN"/>
        </w:rPr>
        <w:t>。</w:t>
      </w:r>
      <w:r>
        <w:t>负面的</w:t>
      </w:r>
      <w:r>
        <w:rPr>
          <w:rFonts w:hint="eastAsia"/>
          <w:lang w:val="en-US" w:eastAsia="zh-CN"/>
        </w:rPr>
        <w:t>情况，</w:t>
      </w:r>
      <w:r>
        <w:t>可能就是抖音</w:t>
      </w:r>
      <w:r>
        <w:rPr>
          <w:rFonts w:hint="eastAsia"/>
          <w:lang w:eastAsia="zh-CN"/>
        </w:rPr>
        <w:t>，</w:t>
      </w:r>
      <w:r>
        <w:t>有的时候看着看着</w:t>
      </w:r>
      <w:r>
        <w:rPr>
          <w:rFonts w:hint="eastAsia"/>
          <w:lang w:val="en-US" w:eastAsia="zh-CN"/>
        </w:rPr>
        <w:t>停不下来</w:t>
      </w:r>
      <w:r>
        <w:t>，会太浪费</w:t>
      </w:r>
      <w:r>
        <w:rPr>
          <w:rFonts w:hint="eastAsia"/>
          <w:lang w:val="en-US" w:eastAsia="zh-CN"/>
        </w:rPr>
        <w:t>自己的</w:t>
      </w:r>
      <w:r>
        <w:t>时间。</w:t>
      </w:r>
      <w:r>
        <w:rPr>
          <w:rFonts w:hint="eastAsia"/>
          <w:lang w:val="en-US" w:eastAsia="zh-CN"/>
        </w:rPr>
        <w:t>另外就是</w:t>
      </w:r>
      <w:r>
        <w:t>上一个同学讲的</w:t>
      </w:r>
      <w:r>
        <w:rPr>
          <w:rFonts w:hint="eastAsia"/>
          <w:lang w:val="en-US" w:eastAsia="zh-CN"/>
        </w:rPr>
        <w:t>短视频内容的</w:t>
      </w:r>
      <w:r>
        <w:t>碎片化</w:t>
      </w:r>
      <w:r>
        <w:rPr>
          <w:rFonts w:hint="eastAsia"/>
          <w:lang w:eastAsia="zh-CN"/>
        </w:rPr>
        <w:t>，</w:t>
      </w:r>
      <w:r>
        <w:rPr>
          <w:rFonts w:hint="eastAsia"/>
          <w:lang w:val="en-US" w:eastAsia="zh-CN"/>
        </w:rPr>
        <w:t>很多内容</w:t>
      </w:r>
      <w:r>
        <w:t>只是能够短暂性</w:t>
      </w:r>
      <w:r>
        <w:rPr>
          <w:rFonts w:hint="eastAsia"/>
          <w:lang w:eastAsia="zh-CN"/>
        </w:rPr>
        <w:t>地</w:t>
      </w:r>
      <w:r>
        <w:t>给你提供一些信息，但是这些信息</w:t>
      </w:r>
      <w:r>
        <w:rPr>
          <w:rFonts w:hint="eastAsia"/>
          <w:lang w:val="en-US" w:eastAsia="zh-CN"/>
        </w:rPr>
        <w:t>是否有</w:t>
      </w:r>
      <w:r>
        <w:t>用</w:t>
      </w:r>
      <w:r>
        <w:rPr>
          <w:rFonts w:hint="eastAsia"/>
          <w:lang w:eastAsia="zh-CN"/>
        </w:rPr>
        <w:t>，</w:t>
      </w:r>
      <w:r>
        <w:t>还得靠自己去斟酌，所以这个</w:t>
      </w:r>
      <w:r>
        <w:rPr>
          <w:rFonts w:hint="eastAsia"/>
          <w:lang w:val="en-US" w:eastAsia="zh-CN"/>
        </w:rPr>
        <w:t>方面需要自我克制。</w:t>
      </w:r>
    </w:p>
    <w:p>
      <w:r>
        <w:rPr>
          <w:rFonts w:hint="eastAsia"/>
          <w:lang w:eastAsia="zh-CN"/>
        </w:rPr>
        <w:t>Eva</w:t>
      </w:r>
      <w:r>
        <w:t>(00:47:54): 好的，谢谢你的分享，最后请珍珍说一说</w:t>
      </w:r>
      <w:r>
        <w:rPr>
          <w:rFonts w:hint="eastAsia"/>
          <w:lang w:eastAsia="zh-CN"/>
        </w:rPr>
        <w:t>，</w:t>
      </w:r>
      <w:r>
        <w:rPr>
          <w:rFonts w:hint="eastAsia"/>
          <w:lang w:val="en-US" w:eastAsia="zh-CN"/>
        </w:rPr>
        <w:t>在</w:t>
      </w:r>
      <w:r>
        <w:t>你的学习适应过程当中对你比较有帮助作用的社交媒体。</w:t>
      </w:r>
    </w:p>
    <w:p>
      <w:r>
        <w:rPr>
          <w:rFonts w:hint="eastAsia"/>
          <w:lang w:eastAsia="zh-CN"/>
        </w:rPr>
        <w:t>珍珍</w:t>
      </w:r>
      <w:r>
        <w:t>(00:48:07):</w:t>
      </w:r>
      <w:r>
        <w:rPr>
          <w:rFonts w:hint="eastAsia"/>
          <w:lang w:val="en-US" w:eastAsia="zh-CN"/>
        </w:rPr>
        <w:t xml:space="preserve"> Chat </w:t>
      </w:r>
      <w:r>
        <w:t>GPT吧，因为</w:t>
      </w:r>
      <w:r>
        <w:rPr>
          <w:rFonts w:hint="eastAsia"/>
          <w:lang w:val="en-US" w:eastAsia="zh-CN"/>
        </w:rPr>
        <w:t>年</w:t>
      </w:r>
      <w:r>
        <w:t>前交的</w:t>
      </w:r>
      <w:r>
        <w:rPr>
          <w:rFonts w:hint="eastAsia"/>
          <w:lang w:val="en-US" w:eastAsia="zh-CN"/>
        </w:rPr>
        <w:t xml:space="preserve">论文，我用Chat </w:t>
      </w:r>
      <w:r>
        <w:t>GPT</w:t>
      </w:r>
      <w:r>
        <w:rPr>
          <w:rFonts w:hint="eastAsia"/>
          <w:lang w:val="en-US" w:eastAsia="zh-CN"/>
        </w:rPr>
        <w:t>去进行降重，效果特别好。不过</w:t>
      </w:r>
      <w:r>
        <w:t>我估计</w:t>
      </w:r>
      <w:r>
        <w:rPr>
          <w:rFonts w:hint="eastAsia"/>
          <w:lang w:val="en-US" w:eastAsia="zh-CN"/>
        </w:rPr>
        <w:t>老师</w:t>
      </w:r>
      <w:r>
        <w:t>能看</w:t>
      </w:r>
      <w:r>
        <w:rPr>
          <w:rFonts w:hint="eastAsia"/>
          <w:lang w:val="en-US" w:eastAsia="zh-CN"/>
        </w:rPr>
        <w:t>得</w:t>
      </w:r>
      <w:r>
        <w:t>出来，</w:t>
      </w:r>
      <w:r>
        <w:rPr>
          <w:rFonts w:hint="eastAsia"/>
          <w:lang w:val="en-US" w:eastAsia="zh-CN"/>
        </w:rPr>
        <w:t>我后期会</w:t>
      </w:r>
      <w:r>
        <w:t>再</w:t>
      </w:r>
      <w:r>
        <w:rPr>
          <w:rFonts w:hint="eastAsia"/>
          <w:lang w:val="en-US" w:eastAsia="zh-CN"/>
        </w:rPr>
        <w:t>进一步</w:t>
      </w:r>
      <w:r>
        <w:t>润色。</w:t>
      </w:r>
    </w:p>
    <w:p>
      <w:r>
        <w:rPr>
          <w:rFonts w:hint="eastAsia"/>
          <w:lang w:eastAsia="zh-CN"/>
        </w:rPr>
        <w:t>Eva</w:t>
      </w:r>
      <w:r>
        <w:t xml:space="preserve">(00:49:51): </w:t>
      </w:r>
      <w:r>
        <w:rPr>
          <w:rFonts w:hint="eastAsia"/>
          <w:lang w:val="en-US" w:eastAsia="zh-CN"/>
        </w:rPr>
        <w:t>好的，</w:t>
      </w:r>
      <w:r>
        <w:t>在马来西亚的学习和生活中，你遇到过最大的挑战是什么？</w:t>
      </w:r>
    </w:p>
    <w:p>
      <w:r>
        <w:rPr>
          <w:rFonts w:hint="eastAsia"/>
          <w:lang w:eastAsia="zh-CN"/>
        </w:rPr>
        <w:t>珍珍</w:t>
      </w:r>
      <w:r>
        <w:t>(00:50:03): 自律吧，我</w:t>
      </w:r>
      <w:r>
        <w:rPr>
          <w:rFonts w:hint="eastAsia"/>
          <w:lang w:val="en-US" w:eastAsia="zh-CN"/>
        </w:rPr>
        <w:t>平时很</w:t>
      </w:r>
      <w:r>
        <w:t>喜欢刷</w:t>
      </w:r>
      <w:r>
        <w:rPr>
          <w:rFonts w:hint="eastAsia"/>
          <w:lang w:val="en-US" w:eastAsia="zh-CN"/>
        </w:rPr>
        <w:t>微信的</w:t>
      </w:r>
      <w:r>
        <w:t>视频号</w:t>
      </w:r>
      <w:r>
        <w:rPr>
          <w:rFonts w:hint="eastAsia"/>
          <w:lang w:eastAsia="zh-CN"/>
        </w:rPr>
        <w:t>，</w:t>
      </w:r>
      <w:r>
        <w:t>但是刷了就停不下来了，有时候甚至写</w:t>
      </w:r>
      <w:r>
        <w:rPr>
          <w:rFonts w:hint="eastAsia"/>
          <w:lang w:val="en-US" w:eastAsia="zh-CN"/>
        </w:rPr>
        <w:t>作业和</w:t>
      </w:r>
      <w:r>
        <w:t>论文</w:t>
      </w:r>
      <w:r>
        <w:rPr>
          <w:rFonts w:hint="eastAsia"/>
          <w:lang w:val="en-US" w:eastAsia="zh-CN"/>
        </w:rPr>
        <w:t>的时候，也会放着视频。虽然我</w:t>
      </w:r>
      <w:r>
        <w:t>觉得</w:t>
      </w:r>
      <w:r>
        <w:rPr>
          <w:rFonts w:hint="eastAsia"/>
          <w:lang w:val="en-US" w:eastAsia="zh-CN"/>
        </w:rPr>
        <w:t>这样很</w:t>
      </w:r>
      <w:r>
        <w:t>浪费时间，但是停不下来，尤其是晚上不想睡觉</w:t>
      </w:r>
      <w:r>
        <w:rPr>
          <w:rFonts w:hint="eastAsia"/>
          <w:lang w:val="en-US" w:eastAsia="zh-CN"/>
        </w:rPr>
        <w:t>的时候，也会刷到</w:t>
      </w:r>
      <w:r>
        <w:t>瞌睡了再睡，我觉得这个</w:t>
      </w:r>
      <w:r>
        <w:rPr>
          <w:rFonts w:hint="eastAsia"/>
          <w:lang w:val="en-US" w:eastAsia="zh-CN"/>
        </w:rPr>
        <w:t>自己</w:t>
      </w:r>
      <w:r>
        <w:t>控制不住</w:t>
      </w:r>
      <w:r>
        <w:rPr>
          <w:rFonts w:hint="eastAsia"/>
          <w:lang w:eastAsia="zh-CN"/>
        </w:rPr>
        <w:t>，</w:t>
      </w:r>
      <w:r>
        <w:rPr>
          <w:rFonts w:hint="eastAsia"/>
          <w:lang w:val="en-US" w:eastAsia="zh-CN"/>
        </w:rPr>
        <w:t>是自己在学习中遇到的最大的挑战</w:t>
      </w:r>
      <w:r>
        <w:t>。</w:t>
      </w:r>
    </w:p>
    <w:p>
      <w:pPr>
        <w:rPr>
          <w:rFonts w:hint="eastAsia" w:eastAsia="宋体"/>
          <w:lang w:eastAsia="zh-CN"/>
        </w:rPr>
      </w:pPr>
      <w:r>
        <w:rPr>
          <w:rFonts w:hint="eastAsia"/>
          <w:lang w:eastAsia="zh-CN"/>
        </w:rPr>
        <w:t>Eva</w:t>
      </w:r>
      <w:r>
        <w:t xml:space="preserve">(00:50:50): </w:t>
      </w:r>
      <w:r>
        <w:rPr>
          <w:rFonts w:hint="eastAsia"/>
          <w:lang w:val="en-US" w:eastAsia="zh-CN"/>
        </w:rPr>
        <w:t>确实，</w:t>
      </w:r>
      <w:r>
        <w:t>你在留学期间有没有遇到过一些因为文化差异让你无法接受和理解的这种情况</w:t>
      </w:r>
      <w:r>
        <w:rPr>
          <w:rFonts w:hint="eastAsia"/>
          <w:lang w:eastAsia="zh-CN"/>
        </w:rPr>
        <w:t>？</w:t>
      </w:r>
    </w:p>
    <w:p>
      <w:r>
        <w:rPr>
          <w:rFonts w:hint="eastAsia"/>
          <w:lang w:eastAsia="zh-CN"/>
        </w:rPr>
        <w:t>珍珍</w:t>
      </w:r>
      <w:r>
        <w:t xml:space="preserve">(00:51:19): </w:t>
      </w:r>
      <w:r>
        <w:rPr>
          <w:rFonts w:hint="eastAsia"/>
          <w:lang w:val="en-US" w:eastAsia="zh-CN"/>
        </w:rPr>
        <w:t>这边的工作</w:t>
      </w:r>
      <w:r>
        <w:t>效率</w:t>
      </w:r>
      <w:r>
        <w:rPr>
          <w:rFonts w:hint="eastAsia"/>
          <w:lang w:val="en-US" w:eastAsia="zh-CN"/>
        </w:rPr>
        <w:t>真的</w:t>
      </w:r>
      <w:r>
        <w:t>很低，</w:t>
      </w:r>
      <w:r>
        <w:rPr>
          <w:rFonts w:hint="eastAsia"/>
          <w:lang w:val="en-US" w:eastAsia="zh-CN"/>
        </w:rPr>
        <w:t>甚至有时候</w:t>
      </w:r>
      <w:r>
        <w:t>感觉很搞笑。</w:t>
      </w:r>
    </w:p>
    <w:p>
      <w:r>
        <w:rPr>
          <w:rFonts w:hint="eastAsia"/>
          <w:lang w:eastAsia="zh-CN"/>
        </w:rPr>
        <w:t>Eva</w:t>
      </w:r>
      <w:r>
        <w:t>(00:51:24): 怎么定义搞笑呢？</w:t>
      </w:r>
    </w:p>
    <w:p>
      <w:r>
        <w:rPr>
          <w:rFonts w:hint="eastAsia"/>
          <w:lang w:eastAsia="zh-CN"/>
        </w:rPr>
        <w:t>珍珍</w:t>
      </w:r>
      <w:r>
        <w:t xml:space="preserve">(00:51:27): </w:t>
      </w:r>
      <w:r>
        <w:rPr>
          <w:rFonts w:hint="eastAsia"/>
          <w:lang w:val="en-US" w:eastAsia="zh-CN"/>
        </w:rPr>
        <w:t>比如说</w:t>
      </w:r>
      <w:r>
        <w:t>去年</w:t>
      </w:r>
      <w:r>
        <w:rPr>
          <w:rFonts w:hint="eastAsia"/>
          <w:lang w:val="en-US" w:eastAsia="zh-CN"/>
        </w:rPr>
        <w:t>我去理发，等了半天轮到我了，理发师就说让我等一会，他要先吃午饭，然后我等了好久，最后我就去隔壁那家理发店了。</w:t>
      </w:r>
      <w:r>
        <w:t>这如果在国内的话，那肯定是</w:t>
      </w:r>
      <w:r>
        <w:rPr>
          <w:rFonts w:hint="eastAsia"/>
          <w:lang w:val="en-US" w:eastAsia="zh-CN"/>
        </w:rPr>
        <w:t>先做</w:t>
      </w:r>
      <w:r>
        <w:t>生意</w:t>
      </w:r>
      <w:r>
        <w:rPr>
          <w:rFonts w:hint="eastAsia"/>
          <w:lang w:val="en-US" w:eastAsia="zh-CN"/>
        </w:rPr>
        <w:t>再吃饭，</w:t>
      </w:r>
      <w:r>
        <w:t>绝对不会让</w:t>
      </w:r>
      <w:r>
        <w:rPr>
          <w:rFonts w:hint="eastAsia"/>
          <w:lang w:val="en-US" w:eastAsia="zh-CN"/>
        </w:rPr>
        <w:t>顾客</w:t>
      </w:r>
      <w:r>
        <w:t>去隔壁的。</w:t>
      </w:r>
    </w:p>
    <w:p>
      <w:r>
        <w:rPr>
          <w:rFonts w:hint="eastAsia"/>
          <w:lang w:eastAsia="zh-CN"/>
        </w:rPr>
        <w:t>Eva</w:t>
      </w:r>
      <w:r>
        <w:t>(00:52:17): 就服务文化不一样，我们是顾客第一，</w:t>
      </w:r>
      <w:r>
        <w:rPr>
          <w:rFonts w:hint="eastAsia"/>
          <w:lang w:val="en-US" w:eastAsia="zh-CN"/>
        </w:rPr>
        <w:t>这边</w:t>
      </w:r>
      <w:r>
        <w:t>是自己第一。</w:t>
      </w:r>
    </w:p>
    <w:p>
      <w:r>
        <w:rPr>
          <w:rFonts w:hint="eastAsia"/>
          <w:lang w:eastAsia="zh-CN"/>
        </w:rPr>
        <w:t>珍珍</w:t>
      </w:r>
      <w:r>
        <w:t>(00:52:19): 对，</w:t>
      </w:r>
      <w:r>
        <w:rPr>
          <w:rFonts w:hint="eastAsia"/>
          <w:lang w:val="en-US" w:eastAsia="zh-CN"/>
        </w:rPr>
        <w:t>国内</w:t>
      </w:r>
      <w:r>
        <w:t>绝对不会让客户去隔壁理发店</w:t>
      </w:r>
      <w:r>
        <w:rPr>
          <w:rFonts w:hint="eastAsia"/>
          <w:lang w:val="en-US" w:eastAsia="zh-CN"/>
        </w:rPr>
        <w:t>的，</w:t>
      </w:r>
      <w:r>
        <w:t>哪怕饿着肚子</w:t>
      </w:r>
      <w:r>
        <w:rPr>
          <w:rFonts w:hint="eastAsia"/>
          <w:lang w:eastAsia="zh-CN"/>
        </w:rPr>
        <w:t>也</w:t>
      </w:r>
      <w:r>
        <w:rPr>
          <w:rFonts w:hint="eastAsia"/>
          <w:lang w:val="en-US" w:eastAsia="zh-CN"/>
        </w:rPr>
        <w:t>会给顾客</w:t>
      </w:r>
      <w:r>
        <w:t>理</w:t>
      </w:r>
      <w:r>
        <w:rPr>
          <w:rFonts w:hint="eastAsia"/>
          <w:lang w:val="en-US" w:eastAsia="zh-CN"/>
        </w:rPr>
        <w:t>发</w:t>
      </w:r>
      <w:r>
        <w:t>。</w:t>
      </w:r>
      <w:r>
        <w:rPr>
          <w:rFonts w:hint="eastAsia"/>
          <w:lang w:val="en-US" w:eastAsia="zh-CN"/>
        </w:rPr>
        <w:t>另外，这边很多</w:t>
      </w:r>
      <w:r>
        <w:t>餐厅也是有每周休假一天</w:t>
      </w:r>
      <w:r>
        <w:rPr>
          <w:rFonts w:hint="eastAsia"/>
          <w:lang w:eastAsia="zh-CN"/>
        </w:rPr>
        <w:t>，</w:t>
      </w:r>
      <w:r>
        <w:rPr>
          <w:rFonts w:hint="eastAsia"/>
          <w:lang w:val="en-US" w:eastAsia="zh-CN"/>
        </w:rPr>
        <w:t>很多时候</w:t>
      </w:r>
      <w:r>
        <w:t>你去了他可能就没开门</w:t>
      </w:r>
      <w:r>
        <w:rPr>
          <w:rFonts w:hint="eastAsia"/>
          <w:lang w:eastAsia="zh-CN"/>
        </w:rPr>
        <w:t>，</w:t>
      </w:r>
      <w:r>
        <w:rPr>
          <w:rFonts w:hint="eastAsia"/>
          <w:lang w:val="en-US" w:eastAsia="zh-CN"/>
        </w:rPr>
        <w:t>他们的公共假期基本上不开门，也吃不到饭，</w:t>
      </w:r>
      <w:r>
        <w:t>觉得这一点跟国内太不一样，</w:t>
      </w:r>
      <w:r>
        <w:rPr>
          <w:rFonts w:hint="eastAsia"/>
          <w:lang w:val="en-US" w:eastAsia="zh-CN"/>
        </w:rPr>
        <w:t>他们当地人</w:t>
      </w:r>
      <w:r>
        <w:t>做生意太佛系了。</w:t>
      </w:r>
    </w:p>
    <w:p>
      <w:r>
        <w:rPr>
          <w:rFonts w:hint="eastAsia"/>
          <w:lang w:eastAsia="zh-CN"/>
        </w:rPr>
        <w:t>Eva</w:t>
      </w:r>
      <w:r>
        <w:t>(00:53:20): 好的，谢谢你的分享哈</w:t>
      </w:r>
      <w:r>
        <w:rPr>
          <w:rFonts w:hint="eastAsia"/>
          <w:lang w:eastAsia="zh-CN"/>
        </w:rPr>
        <w:t>。</w:t>
      </w:r>
      <w:r>
        <w:t>娜娜，我想问一下你在马来西亚留学的过程当中遇到最大的困难和挑战</w:t>
      </w:r>
      <w:r>
        <w:rPr>
          <w:rFonts w:hint="eastAsia"/>
          <w:lang w:val="en-US" w:eastAsia="zh-CN"/>
        </w:rPr>
        <w:t>是什么？</w:t>
      </w:r>
    </w:p>
    <w:p>
      <w:r>
        <w:t>辣辣(00:53:36): 因为我要申请硕士，所以本科期间的每个学期我</w:t>
      </w:r>
      <w:r>
        <w:rPr>
          <w:rFonts w:hint="eastAsia"/>
          <w:lang w:val="en-US" w:eastAsia="zh-CN"/>
        </w:rPr>
        <w:t>都</w:t>
      </w:r>
      <w:r>
        <w:t>要保持</w:t>
      </w:r>
      <w:r>
        <w:rPr>
          <w:rFonts w:hint="eastAsia"/>
          <w:lang w:val="en-US" w:eastAsia="zh-CN"/>
        </w:rPr>
        <w:t>较高的</w:t>
      </w:r>
      <w:r>
        <w:t>GPA，这样才</w:t>
      </w:r>
      <w:r>
        <w:rPr>
          <w:rFonts w:hint="eastAsia"/>
          <w:lang w:val="en-US" w:eastAsia="zh-CN"/>
        </w:rPr>
        <w:t>能有利于</w:t>
      </w:r>
      <w:r>
        <w:t>硕士的</w:t>
      </w:r>
      <w:r>
        <w:rPr>
          <w:rFonts w:hint="eastAsia"/>
          <w:lang w:val="en-US" w:eastAsia="zh-CN"/>
        </w:rPr>
        <w:t>申请</w:t>
      </w:r>
      <w:r>
        <w:rPr>
          <w:rFonts w:hint="eastAsia"/>
          <w:lang w:eastAsia="zh-CN"/>
        </w:rPr>
        <w:t>。</w:t>
      </w:r>
      <w:r>
        <w:t>但是之前跟新生一起组队，发现他们的学术水平很低，论文不会写，选课不会选，基本上什么都不会，全部都要问我</w:t>
      </w:r>
      <w:r>
        <w:rPr>
          <w:rFonts w:hint="eastAsia"/>
          <w:lang w:eastAsia="zh-CN"/>
        </w:rPr>
        <w:t>。</w:t>
      </w:r>
      <w:r>
        <w:t>我有一门课叫research method，</w:t>
      </w:r>
      <w:r>
        <w:rPr>
          <w:rFonts w:hint="eastAsia"/>
          <w:lang w:val="en-US" w:eastAsia="zh-CN"/>
        </w:rPr>
        <w:t>需要我们</w:t>
      </w:r>
      <w:r>
        <w:t>写论文，而且</w:t>
      </w:r>
      <w:r>
        <w:rPr>
          <w:rFonts w:hint="eastAsia"/>
          <w:lang w:val="en-US" w:eastAsia="zh-CN"/>
        </w:rPr>
        <w:t>要求论文</w:t>
      </w:r>
      <w:r>
        <w:t>比较专业。</w:t>
      </w:r>
      <w:r>
        <w:rPr>
          <w:rFonts w:hint="eastAsia"/>
          <w:lang w:val="en-US" w:eastAsia="zh-CN"/>
        </w:rPr>
        <w:t>但是，</w:t>
      </w:r>
      <w:r>
        <w:t>那门课因为被</w:t>
      </w:r>
      <w:r>
        <w:rPr>
          <w:rFonts w:hint="eastAsia"/>
          <w:lang w:val="en-US" w:eastAsia="zh-CN"/>
        </w:rPr>
        <w:t>队员拖后腿</w:t>
      </w:r>
      <w:r>
        <w:t>，只拿了一个B。后面还有一门课跟</w:t>
      </w:r>
      <w:r>
        <w:rPr>
          <w:rFonts w:hint="eastAsia"/>
          <w:lang w:val="en-US" w:eastAsia="zh-CN"/>
        </w:rPr>
        <w:t>另</w:t>
      </w:r>
      <w:r>
        <w:t>一个人组队，他</w:t>
      </w:r>
      <w:r>
        <w:rPr>
          <w:rFonts w:hint="eastAsia"/>
          <w:lang w:val="en-US" w:eastAsia="zh-CN"/>
        </w:rPr>
        <w:t>主动申请</w:t>
      </w:r>
      <w:r>
        <w:t>去做presentation，但是结果他做presentation</w:t>
      </w:r>
      <w:r>
        <w:rPr>
          <w:rFonts w:hint="eastAsia"/>
          <w:lang w:val="en-US" w:eastAsia="zh-CN"/>
        </w:rPr>
        <w:t>的时候</w:t>
      </w:r>
      <w:r>
        <w:t>完全偏题。所以</w:t>
      </w:r>
      <w:r>
        <w:rPr>
          <w:rFonts w:hint="eastAsia"/>
          <w:lang w:eastAsia="zh-CN"/>
        </w:rPr>
        <w:t>，</w:t>
      </w:r>
      <w:r>
        <w:rPr>
          <w:rFonts w:hint="eastAsia"/>
          <w:lang w:val="en-US" w:eastAsia="zh-CN"/>
        </w:rPr>
        <w:t>在作业</w:t>
      </w:r>
      <w:r>
        <w:t>组队这方面对我来说很头痛。</w:t>
      </w:r>
    </w:p>
    <w:p>
      <w:r>
        <w:rPr>
          <w:rFonts w:hint="eastAsia"/>
          <w:lang w:eastAsia="zh-CN"/>
        </w:rPr>
        <w:t>Eva</w:t>
      </w:r>
      <w:r>
        <w:t>(00:54:38): 昨天</w:t>
      </w:r>
      <w:r>
        <w:rPr>
          <w:rFonts w:hint="eastAsia"/>
          <w:lang w:val="en-US" w:eastAsia="zh-CN"/>
        </w:rPr>
        <w:t>有个，</w:t>
      </w:r>
      <w:r>
        <w:t>英迪的姐妹也是这么</w:t>
      </w:r>
      <w:r>
        <w:rPr>
          <w:rFonts w:hint="eastAsia"/>
          <w:lang w:eastAsia="zh-CN"/>
        </w:rPr>
        <w:t>，</w:t>
      </w:r>
      <w:r>
        <w:t>她还提到如果能选择的</w:t>
      </w:r>
      <w:r>
        <w:rPr>
          <w:rFonts w:hint="eastAsia"/>
          <w:lang w:val="en-US" w:eastAsia="zh-CN"/>
        </w:rPr>
        <w:t>队友</w:t>
      </w:r>
      <w:r>
        <w:t>话，尽量跟华人合作。</w:t>
      </w:r>
    </w:p>
    <w:p>
      <w:r>
        <w:t>辣辣(00:54:49): 对</w:t>
      </w:r>
      <w:r>
        <w:rPr>
          <w:rFonts w:hint="eastAsia"/>
          <w:lang w:eastAsia="zh-CN"/>
        </w:rPr>
        <w:t>，</w:t>
      </w:r>
      <w:r>
        <w:rPr>
          <w:rFonts w:hint="eastAsia"/>
          <w:lang w:val="en-US" w:eastAsia="zh-CN"/>
        </w:rPr>
        <w:t>我也这么觉得</w:t>
      </w:r>
      <w:r>
        <w:t>。</w:t>
      </w:r>
    </w:p>
    <w:p>
      <w:r>
        <w:rPr>
          <w:rFonts w:hint="eastAsia"/>
          <w:lang w:eastAsia="zh-CN"/>
        </w:rPr>
        <w:t>Eva</w:t>
      </w:r>
      <w:r>
        <w:t>(00:54:53): 好，除了在合作学习方面带来挑战，</w:t>
      </w:r>
      <w:r>
        <w:rPr>
          <w:rFonts w:hint="eastAsia"/>
          <w:lang w:val="en-US" w:eastAsia="zh-CN"/>
        </w:rPr>
        <w:t>你</w:t>
      </w:r>
      <w:r>
        <w:t>有没有因为文化差异而无法理解和接受的情况，比如说宗教文化，饮食文化，着装文化或者说跟导师的沟通方式有没有你觉得难以接受的？</w:t>
      </w:r>
    </w:p>
    <w:p>
      <w:r>
        <w:t>辣辣(00:55:14): 关于宗教方面的话，他们</w:t>
      </w:r>
      <w:r>
        <w:rPr>
          <w:rFonts w:hint="eastAsia"/>
          <w:lang w:val="en-US" w:eastAsia="zh-CN"/>
        </w:rPr>
        <w:t>每天都会进行祷告</w:t>
      </w:r>
      <w:r>
        <w:t>，经常早上六点</w:t>
      </w:r>
      <w:r>
        <w:rPr>
          <w:rFonts w:hint="eastAsia"/>
          <w:lang w:val="en-US" w:eastAsia="zh-CN"/>
        </w:rPr>
        <w:t>开始用喇叭祷告，</w:t>
      </w:r>
      <w:r>
        <w:t>这个如果住</w:t>
      </w:r>
      <w:r>
        <w:rPr>
          <w:rFonts w:hint="eastAsia"/>
          <w:lang w:val="en-US" w:eastAsia="zh-CN"/>
        </w:rPr>
        <w:t>得</w:t>
      </w:r>
      <w:r>
        <w:t>比较近的话，比较影响休息</w:t>
      </w:r>
      <w:r>
        <w:rPr>
          <w:rFonts w:hint="eastAsia"/>
          <w:lang w:eastAsia="zh-CN"/>
        </w:rPr>
        <w:t>，</w:t>
      </w:r>
      <w:r>
        <w:t>其他的没什么。</w:t>
      </w:r>
    </w:p>
    <w:p>
      <w:r>
        <w:rPr>
          <w:rFonts w:hint="eastAsia"/>
          <w:lang w:eastAsia="zh-CN"/>
        </w:rPr>
        <w:t>Eva</w:t>
      </w:r>
      <w:r>
        <w:t>(00:55:29): 好的，谢谢</w:t>
      </w:r>
      <w:r>
        <w:rPr>
          <w:rFonts w:hint="eastAsia"/>
          <w:lang w:eastAsia="zh-CN"/>
        </w:rPr>
        <w:t>。</w:t>
      </w:r>
      <w:r>
        <w:t>何静，我想问一下你遇到过最大的困难和</w:t>
      </w:r>
      <w:r>
        <w:rPr>
          <w:rFonts w:hint="eastAsia"/>
          <w:lang w:val="en-US" w:eastAsia="zh-CN"/>
        </w:rPr>
        <w:t>挑战</w:t>
      </w:r>
      <w:r>
        <w:t>是什么？</w:t>
      </w:r>
    </w:p>
    <w:p>
      <w:pPr>
        <w:rPr>
          <w:rFonts w:hint="eastAsia"/>
          <w:lang w:val="en-US" w:eastAsia="zh-CN"/>
        </w:rPr>
      </w:pPr>
      <w:r>
        <w:t xml:space="preserve">何静(00:55:40): </w:t>
      </w:r>
      <w:r>
        <w:rPr>
          <w:rFonts w:hint="eastAsia"/>
          <w:lang w:val="en-US" w:eastAsia="zh-CN"/>
        </w:rPr>
        <w:t>我最大的困难</w:t>
      </w:r>
      <w:r>
        <w:t>也是考试</w:t>
      </w:r>
      <w:r>
        <w:rPr>
          <w:rFonts w:hint="eastAsia"/>
          <w:lang w:eastAsia="zh-CN"/>
        </w:rPr>
        <w:t>，</w:t>
      </w:r>
      <w:r>
        <w:t>分低了那肯定不行。不过我</w:t>
      </w:r>
      <w:r>
        <w:rPr>
          <w:rFonts w:hint="eastAsia"/>
          <w:lang w:val="en-US" w:eastAsia="zh-CN"/>
        </w:rPr>
        <w:t>学</w:t>
      </w:r>
      <w:r>
        <w:t>理工科</w:t>
      </w:r>
      <w:r>
        <w:rPr>
          <w:rFonts w:hint="eastAsia"/>
          <w:lang w:eastAsia="zh-CN"/>
        </w:rPr>
        <w:t>，</w:t>
      </w:r>
      <w:r>
        <w:rPr>
          <w:rFonts w:hint="eastAsia"/>
          <w:lang w:val="en-US" w:eastAsia="zh-CN"/>
        </w:rPr>
        <w:t>我的分数也</w:t>
      </w:r>
      <w:r>
        <w:t>高不了。</w:t>
      </w:r>
      <w:r>
        <w:rPr>
          <w:rFonts w:hint="eastAsia"/>
          <w:lang w:val="en-US" w:eastAsia="zh-CN"/>
        </w:rPr>
        <w:t>说到</w:t>
      </w:r>
      <w:r>
        <w:t>合作的话，</w:t>
      </w:r>
      <w:r>
        <w:rPr>
          <w:rFonts w:hint="eastAsia"/>
          <w:lang w:val="en-US" w:eastAsia="zh-CN"/>
        </w:rPr>
        <w:t>我觉得</w:t>
      </w:r>
      <w:r>
        <w:t>也是看人。</w:t>
      </w:r>
      <w:r>
        <w:rPr>
          <w:rFonts w:hint="eastAsia"/>
          <w:lang w:val="en-US" w:eastAsia="zh-CN"/>
        </w:rPr>
        <w:t>我们学校很多华人，他们有时候摆起谱来，也真的很离谱。</w:t>
      </w:r>
      <w:r>
        <w:t>因为华人不用续签证，你知道吗？他低于80%</w:t>
      </w:r>
      <w:r>
        <w:rPr>
          <w:rFonts w:hint="eastAsia"/>
          <w:lang w:val="en-US" w:eastAsia="zh-CN"/>
        </w:rPr>
        <w:t>到课率也</w:t>
      </w:r>
      <w:r>
        <w:t>不用续签证</w:t>
      </w:r>
      <w:r>
        <w:rPr>
          <w:rFonts w:hint="eastAsia"/>
          <w:lang w:eastAsia="zh-CN"/>
        </w:rPr>
        <w:t>，</w:t>
      </w:r>
      <w:r>
        <w:rPr>
          <w:rFonts w:hint="eastAsia"/>
          <w:lang w:val="en-US" w:eastAsia="zh-CN"/>
        </w:rPr>
        <w:t>他只要</w:t>
      </w:r>
      <w:r>
        <w:t>去学生办公室签一个承诺书，承诺自己会好好上课</w:t>
      </w:r>
      <w:r>
        <w:rPr>
          <w:rFonts w:hint="eastAsia"/>
          <w:lang w:val="en-US" w:eastAsia="zh-CN"/>
        </w:rPr>
        <w:t>就行。</w:t>
      </w:r>
    </w:p>
    <w:p>
      <w:r>
        <w:rPr>
          <w:rFonts w:hint="eastAsia"/>
          <w:lang w:eastAsia="zh-CN"/>
        </w:rPr>
        <w:t>Eva</w:t>
      </w:r>
      <w:r>
        <w:t>(00:56:20): 可以这么摆呢？</w:t>
      </w:r>
    </w:p>
    <w:p>
      <w:r>
        <w:t>何静(00:56:21): 对</w:t>
      </w:r>
      <w:r>
        <w:rPr>
          <w:rFonts w:hint="eastAsia"/>
          <w:lang w:eastAsia="zh-CN"/>
        </w:rPr>
        <w:t>。</w:t>
      </w:r>
      <w:r>
        <w:rPr>
          <w:rFonts w:hint="eastAsia"/>
          <w:lang w:val="en-US" w:eastAsia="zh-CN"/>
        </w:rPr>
        <w:t>所以</w:t>
      </w:r>
      <w:r>
        <w:t>我最大的问题就是成绩的问题，没有别的。</w:t>
      </w:r>
    </w:p>
    <w:p>
      <w:r>
        <w:rPr>
          <w:rFonts w:hint="eastAsia"/>
          <w:lang w:eastAsia="zh-CN"/>
        </w:rPr>
        <w:t>Eva</w:t>
      </w:r>
      <w:r>
        <w:t xml:space="preserve">(00:56:25): </w:t>
      </w:r>
      <w:r>
        <w:rPr>
          <w:rFonts w:hint="eastAsia"/>
          <w:lang w:val="en-US" w:eastAsia="zh-CN"/>
        </w:rPr>
        <w:t>那你是</w:t>
      </w:r>
      <w:r>
        <w:t>成绩没有达到预期还是？</w:t>
      </w:r>
    </w:p>
    <w:p>
      <w:r>
        <w:t>何静(00:56:29): 还好</w:t>
      </w:r>
      <w:r>
        <w:rPr>
          <w:rFonts w:hint="eastAsia"/>
          <w:lang w:eastAsia="zh-CN"/>
        </w:rPr>
        <w:t>，</w:t>
      </w:r>
      <w:r>
        <w:t>目前</w:t>
      </w:r>
      <w:r>
        <w:rPr>
          <w:rFonts w:hint="eastAsia"/>
          <w:lang w:val="en-US" w:eastAsia="zh-CN"/>
        </w:rPr>
        <w:t>GPA</w:t>
      </w:r>
      <w:r>
        <w:t>3.3左右吧。</w:t>
      </w:r>
    </w:p>
    <w:p>
      <w:r>
        <w:rPr>
          <w:rFonts w:hint="eastAsia"/>
          <w:lang w:eastAsia="zh-CN"/>
        </w:rPr>
        <w:t>Eva</w:t>
      </w:r>
      <w:r>
        <w:t>(00:56:39): 蛮高</w:t>
      </w:r>
      <w:r>
        <w:rPr>
          <w:rFonts w:hint="eastAsia"/>
          <w:lang w:eastAsia="zh-CN"/>
        </w:rPr>
        <w:t>，</w:t>
      </w:r>
      <w:r>
        <w:t>你有没有遇到一些因为文化差异而无法接受的情况？</w:t>
      </w:r>
    </w:p>
    <w:p>
      <w:r>
        <w:t>何静(00:56:45): 别扭肯定有的。我是蒙古族</w:t>
      </w:r>
      <w:r>
        <w:rPr>
          <w:rFonts w:hint="eastAsia"/>
          <w:lang w:eastAsia="zh-CN"/>
        </w:rPr>
        <w:t>，</w:t>
      </w:r>
      <w:r>
        <w:t>我不是很能接受</w:t>
      </w:r>
      <w:r>
        <w:rPr>
          <w:rFonts w:hint="eastAsia"/>
          <w:lang w:val="en-US" w:eastAsia="zh-CN"/>
        </w:rPr>
        <w:t>马来西亚的女孩戴头巾。</w:t>
      </w:r>
      <w:r>
        <w:t>你想这个天气这么热</w:t>
      </w:r>
      <w:r>
        <w:rPr>
          <w:rFonts w:hint="eastAsia"/>
          <w:lang w:eastAsia="zh-CN"/>
        </w:rPr>
        <w:t>，</w:t>
      </w:r>
      <w:r>
        <w:rPr>
          <w:rFonts w:hint="eastAsia"/>
          <w:lang w:val="en-US" w:eastAsia="zh-CN"/>
        </w:rPr>
        <w:t>还</w:t>
      </w:r>
      <w:r>
        <w:t>让女孩一直戴着头巾，你自己不热吗？你自己怎么不戴？我们蒙古族</w:t>
      </w:r>
      <w:r>
        <w:rPr>
          <w:rFonts w:hint="eastAsia"/>
          <w:lang w:eastAsia="zh-CN"/>
        </w:rPr>
        <w:t>就</w:t>
      </w:r>
      <w:r>
        <w:rPr>
          <w:rFonts w:hint="eastAsia"/>
          <w:lang w:val="en-US" w:eastAsia="zh-CN"/>
        </w:rPr>
        <w:t>是</w:t>
      </w:r>
      <w:r>
        <w:t>传统</w:t>
      </w:r>
      <w:r>
        <w:rPr>
          <w:rFonts w:hint="eastAsia"/>
          <w:lang w:val="en-US" w:eastAsia="zh-CN"/>
        </w:rPr>
        <w:t>民族</w:t>
      </w:r>
      <w:r>
        <w:t>，从来没有发生过这种</w:t>
      </w:r>
      <w:r>
        <w:rPr>
          <w:rFonts w:hint="eastAsia"/>
          <w:lang w:eastAsia="zh-CN"/>
        </w:rPr>
        <w:t>。</w:t>
      </w:r>
      <w:r>
        <w:t>另外一个我导师的朋友</w:t>
      </w:r>
      <w:r>
        <w:rPr>
          <w:rFonts w:hint="eastAsia"/>
          <w:lang w:eastAsia="zh-CN"/>
        </w:rPr>
        <w:t>，</w:t>
      </w:r>
      <w:r>
        <w:rPr>
          <w:rFonts w:hint="eastAsia"/>
          <w:lang w:val="en-US" w:eastAsia="zh-CN"/>
        </w:rPr>
        <w:t>一个</w:t>
      </w:r>
      <w:r>
        <w:t>东马的</w:t>
      </w:r>
      <w:r>
        <w:rPr>
          <w:rFonts w:hint="eastAsia"/>
          <w:lang w:val="en-US" w:eastAsia="zh-CN"/>
        </w:rPr>
        <w:t>华人告诉我，</w:t>
      </w:r>
      <w:r>
        <w:t>在这儿找女朋友要慎重一点，</w:t>
      </w:r>
      <w:r>
        <w:rPr>
          <w:rFonts w:hint="eastAsia"/>
          <w:lang w:val="en-US" w:eastAsia="zh-CN"/>
        </w:rPr>
        <w:t>不要轻易找</w:t>
      </w:r>
      <w:r>
        <w:t>戴头巾的同学</w:t>
      </w:r>
      <w:r>
        <w:rPr>
          <w:rFonts w:hint="eastAsia"/>
          <w:lang w:val="en-US" w:eastAsia="zh-CN"/>
        </w:rPr>
        <w:t>谈恋爱</w:t>
      </w:r>
      <w:r>
        <w:t>，因为</w:t>
      </w:r>
      <w:r>
        <w:rPr>
          <w:rFonts w:hint="eastAsia"/>
          <w:lang w:val="en-US" w:eastAsia="zh-CN"/>
        </w:rPr>
        <w:t>一旦</w:t>
      </w:r>
      <w:r>
        <w:t>被宗教局发现了，宗教局就</w:t>
      </w:r>
      <w:r>
        <w:rPr>
          <w:rFonts w:hint="eastAsia"/>
          <w:lang w:val="en-US" w:eastAsia="zh-CN"/>
        </w:rPr>
        <w:t>会</w:t>
      </w:r>
      <w:r>
        <w:t>把你带走，强行入教，你以后就是</w:t>
      </w:r>
      <w:r>
        <w:rPr>
          <w:rFonts w:hint="eastAsia"/>
          <w:lang w:val="en-US" w:eastAsia="zh-CN"/>
        </w:rPr>
        <w:t>穆斯林了</w:t>
      </w:r>
      <w:r>
        <w:t>。</w:t>
      </w:r>
      <w:r>
        <w:rPr>
          <w:rFonts w:hint="eastAsia"/>
          <w:lang w:val="en-US" w:eastAsia="zh-CN"/>
        </w:rPr>
        <w:t>另外和戴头巾的女孩也要</w:t>
      </w:r>
      <w:r>
        <w:t>谨慎交流，不能跟人家太亲密</w:t>
      </w:r>
      <w:r>
        <w:rPr>
          <w:rFonts w:hint="eastAsia"/>
          <w:lang w:eastAsia="zh-CN"/>
        </w:rPr>
        <w:t>，</w:t>
      </w:r>
      <w:r>
        <w:rPr>
          <w:rFonts w:hint="eastAsia"/>
          <w:lang w:val="en-US" w:eastAsia="zh-CN"/>
        </w:rPr>
        <w:t>如果</w:t>
      </w:r>
      <w:r>
        <w:t>太亲密的话，</w:t>
      </w:r>
      <w:r>
        <w:rPr>
          <w:rFonts w:hint="eastAsia"/>
          <w:lang w:val="en-US" w:eastAsia="zh-CN"/>
        </w:rPr>
        <w:t>也会有宗教局介入，甚至</w:t>
      </w:r>
      <w:r>
        <w:t>可能上升到外交问题。</w:t>
      </w:r>
    </w:p>
    <w:p>
      <w:r>
        <w:rPr>
          <w:rFonts w:hint="eastAsia"/>
          <w:lang w:eastAsia="zh-CN"/>
        </w:rPr>
        <w:t>Eva</w:t>
      </w:r>
      <w:r>
        <w:t>(00:59:17): 我真的是又get到新知识了。</w:t>
      </w:r>
    </w:p>
    <w:p>
      <w:r>
        <w:t>何静(00:59:19): 对，他就跟我说</w:t>
      </w:r>
      <w:r>
        <w:rPr>
          <w:rFonts w:hint="eastAsia"/>
          <w:lang w:eastAsia="zh-CN"/>
        </w:rPr>
        <w:t>，</w:t>
      </w:r>
      <w:r>
        <w:t>不要因为人家长得好看</w:t>
      </w:r>
      <w:r>
        <w:rPr>
          <w:rFonts w:hint="eastAsia"/>
          <w:lang w:val="en-US" w:eastAsia="zh-CN"/>
        </w:rPr>
        <w:t>就去追戴头巾的女孩。另外就是马来西亚穆斯林的婚姻文化，他们一个男人可以娶四个老婆，男人的地位比较高；中国男人只能娶一个老婆，还得哄着老婆。所以，这个跟</w:t>
      </w:r>
      <w:r>
        <w:t>我们国内的</w:t>
      </w:r>
      <w:r>
        <w:rPr>
          <w:rFonts w:hint="eastAsia"/>
          <w:lang w:val="en-US" w:eastAsia="zh-CN"/>
        </w:rPr>
        <w:t>婚姻</w:t>
      </w:r>
      <w:r>
        <w:t>风俗不太一样吧。</w:t>
      </w:r>
    </w:p>
    <w:p>
      <w:r>
        <w:rPr>
          <w:rFonts w:hint="eastAsia"/>
          <w:lang w:eastAsia="zh-CN"/>
        </w:rPr>
        <w:t>Eva</w:t>
      </w:r>
      <w:r>
        <w:t>(01:00:15): 对，这确实是宗教文化的差异</w:t>
      </w:r>
      <w:r>
        <w:rPr>
          <w:rFonts w:hint="eastAsia"/>
          <w:lang w:eastAsia="zh-CN"/>
        </w:rPr>
        <w:t>，</w:t>
      </w:r>
      <w:r>
        <w:t>谢谢你的分享</w:t>
      </w:r>
      <w:r>
        <w:rPr>
          <w:rFonts w:hint="eastAsia"/>
          <w:lang w:eastAsia="zh-CN"/>
        </w:rPr>
        <w:t>。</w:t>
      </w:r>
      <w:r>
        <w:t>那接下来请</w:t>
      </w:r>
      <w:r>
        <w:rPr>
          <w:rFonts w:hint="eastAsia"/>
          <w:lang w:val="en-US" w:eastAsia="zh-CN"/>
        </w:rPr>
        <w:t>谭俊</w:t>
      </w:r>
      <w:r>
        <w:t>说一下你在</w:t>
      </w:r>
      <w:r>
        <w:rPr>
          <w:rFonts w:hint="eastAsia"/>
          <w:lang w:eastAsia="zh-CN"/>
        </w:rPr>
        <w:t>马来西亚</w:t>
      </w:r>
      <w:r>
        <w:t>遇到的最大的困难和挑战是什么？</w:t>
      </w:r>
    </w:p>
    <w:p>
      <w:r>
        <w:rPr>
          <w:rFonts w:hint="eastAsia"/>
          <w:lang w:eastAsia="zh-CN"/>
        </w:rPr>
        <w:t>谭俊</w:t>
      </w:r>
      <w:r>
        <w:t>(01:00:32): 主要还是语言问题。第一</w:t>
      </w:r>
      <w:r>
        <w:rPr>
          <w:rFonts w:hint="eastAsia"/>
          <w:lang w:eastAsia="zh-CN"/>
        </w:rPr>
        <w:t>，</w:t>
      </w:r>
      <w:r>
        <w:t>自身的</w:t>
      </w:r>
      <w:r>
        <w:rPr>
          <w:rFonts w:hint="eastAsia"/>
          <w:lang w:val="en-US" w:eastAsia="zh-CN"/>
        </w:rPr>
        <w:t>英语</w:t>
      </w:r>
      <w:r>
        <w:t>水平还是欠妥</w:t>
      </w:r>
      <w:r>
        <w:rPr>
          <w:rFonts w:hint="eastAsia"/>
          <w:lang w:eastAsia="zh-CN"/>
        </w:rPr>
        <w:t>。</w:t>
      </w:r>
      <w:r>
        <w:rPr>
          <w:rFonts w:hint="eastAsia"/>
          <w:lang w:val="en-US" w:eastAsia="zh-CN"/>
        </w:rPr>
        <w:t>第二，老师的英语</w:t>
      </w:r>
      <w:r>
        <w:t>口音</w:t>
      </w:r>
      <w:r>
        <w:rPr>
          <w:rFonts w:hint="eastAsia"/>
          <w:lang w:val="en-US" w:eastAsia="zh-CN"/>
        </w:rPr>
        <w:t>比较重</w:t>
      </w:r>
      <w:r>
        <w:t>，尤其是印度裔老师的咖喱英语很难适应。</w:t>
      </w:r>
    </w:p>
    <w:p>
      <w:r>
        <w:rPr>
          <w:rFonts w:hint="eastAsia"/>
          <w:lang w:eastAsia="zh-CN"/>
        </w:rPr>
        <w:t>Eva</w:t>
      </w:r>
      <w:r>
        <w:t>(01:00:51): 确实。那你怎么去提升呢？怎么让自己去适应他这种风格？</w:t>
      </w:r>
    </w:p>
    <w:p>
      <w:r>
        <w:rPr>
          <w:rFonts w:hint="eastAsia"/>
          <w:lang w:eastAsia="zh-CN"/>
        </w:rPr>
        <w:t>谭俊</w:t>
      </w:r>
      <w:r>
        <w:t>(01:00:54): 所以这也是这个问题，</w:t>
      </w:r>
      <w:r>
        <w:rPr>
          <w:rFonts w:hint="eastAsia"/>
          <w:lang w:val="en-US" w:eastAsia="zh-CN"/>
        </w:rPr>
        <w:t>因为语言和口音问题，我</w:t>
      </w:r>
      <w:r>
        <w:t>可能不愿意</w:t>
      </w:r>
      <w:r>
        <w:rPr>
          <w:rFonts w:hint="eastAsia"/>
          <w:lang w:val="en-US" w:eastAsia="zh-CN"/>
        </w:rPr>
        <w:t>和当地老师和同学多接触，</w:t>
      </w:r>
      <w:r>
        <w:t>更倾向于选择华人群体</w:t>
      </w:r>
      <w:r>
        <w:rPr>
          <w:rFonts w:hint="eastAsia"/>
          <w:lang w:val="en-US" w:eastAsia="zh-CN"/>
        </w:rPr>
        <w:t>去接触</w:t>
      </w:r>
      <w:r>
        <w:t>。</w:t>
      </w:r>
    </w:p>
    <w:p>
      <w:r>
        <w:rPr>
          <w:rFonts w:hint="eastAsia"/>
          <w:lang w:eastAsia="zh-CN"/>
        </w:rPr>
        <w:t>Eva</w:t>
      </w:r>
      <w:r>
        <w:t>(01:01:29): 好的，那你有没有因为文化差异而让你无法理解的这种情况？</w:t>
      </w:r>
    </w:p>
    <w:p>
      <w:r>
        <w:rPr>
          <w:rFonts w:hint="eastAsia"/>
          <w:lang w:eastAsia="zh-CN"/>
        </w:rPr>
        <w:t>谭俊</w:t>
      </w:r>
      <w:r>
        <w:t xml:space="preserve">(01:01:43): </w:t>
      </w:r>
      <w:r>
        <w:rPr>
          <w:rFonts w:hint="eastAsia"/>
          <w:lang w:val="en-US" w:eastAsia="zh-CN"/>
        </w:rPr>
        <w:t>我对他们的</w:t>
      </w:r>
      <w:r>
        <w:t>宗教</w:t>
      </w:r>
      <w:r>
        <w:rPr>
          <w:rFonts w:hint="eastAsia"/>
          <w:lang w:eastAsia="zh-CN"/>
        </w:rPr>
        <w:t>、</w:t>
      </w:r>
      <w:r>
        <w:t>种族文化有</w:t>
      </w:r>
      <w:r>
        <w:rPr>
          <w:rFonts w:hint="eastAsia"/>
          <w:lang w:val="en-US" w:eastAsia="zh-CN"/>
        </w:rPr>
        <w:t>一些</w:t>
      </w:r>
      <w:r>
        <w:t>了解</w:t>
      </w:r>
      <w:r>
        <w:rPr>
          <w:rFonts w:hint="eastAsia"/>
          <w:lang w:eastAsia="zh-CN"/>
        </w:rPr>
        <w:t>，</w:t>
      </w:r>
      <w:r>
        <w:rPr>
          <w:rFonts w:hint="eastAsia"/>
          <w:lang w:val="en-US" w:eastAsia="zh-CN"/>
        </w:rPr>
        <w:t>所以基本能接受。跟</w:t>
      </w:r>
      <w:r>
        <w:t>穆斯林同学接触的话，</w:t>
      </w:r>
      <w:r>
        <w:rPr>
          <w:rFonts w:hint="eastAsia"/>
          <w:lang w:val="en-US" w:eastAsia="zh-CN"/>
        </w:rPr>
        <w:t>我</w:t>
      </w:r>
      <w:r>
        <w:t>会尊重他们的习俗</w:t>
      </w:r>
      <w:r>
        <w:rPr>
          <w:rFonts w:hint="eastAsia"/>
          <w:lang w:eastAsia="zh-CN"/>
        </w:rPr>
        <w:t>。</w:t>
      </w:r>
      <w:r>
        <w:rPr>
          <w:rFonts w:hint="eastAsia"/>
          <w:lang w:val="en-US" w:eastAsia="zh-CN"/>
        </w:rPr>
        <w:t>如果说特别</w:t>
      </w:r>
      <w:r>
        <w:t>无法接受的，可能还是跟前面那位同学说的</w:t>
      </w:r>
      <w:r>
        <w:rPr>
          <w:rFonts w:hint="eastAsia"/>
          <w:lang w:eastAsia="zh-CN"/>
        </w:rPr>
        <w:t>，</w:t>
      </w:r>
      <w:r>
        <w:t>他们的</w:t>
      </w:r>
      <w:r>
        <w:rPr>
          <w:rFonts w:hint="eastAsia"/>
          <w:lang w:val="en-US" w:eastAsia="zh-CN"/>
        </w:rPr>
        <w:t>工作</w:t>
      </w:r>
      <w:r>
        <w:t>效率</w:t>
      </w:r>
      <w:r>
        <w:rPr>
          <w:rFonts w:hint="eastAsia"/>
          <w:lang w:val="en-US" w:eastAsia="zh-CN"/>
        </w:rPr>
        <w:t>很低。</w:t>
      </w:r>
    </w:p>
    <w:p>
      <w:r>
        <w:rPr>
          <w:rFonts w:hint="eastAsia"/>
          <w:lang w:eastAsia="zh-CN"/>
        </w:rPr>
        <w:t>Eva</w:t>
      </w:r>
      <w:r>
        <w:t>(01:03:05): 好的，谢谢你的分享哈</w:t>
      </w:r>
      <w:r>
        <w:rPr>
          <w:rFonts w:hint="eastAsia"/>
          <w:lang w:eastAsia="zh-CN"/>
        </w:rPr>
        <w:t>。</w:t>
      </w:r>
      <w:r>
        <w:t>最后请</w:t>
      </w:r>
      <w:r>
        <w:rPr>
          <w:rFonts w:hint="eastAsia"/>
          <w:lang w:eastAsia="zh-CN"/>
        </w:rPr>
        <w:t>小威</w:t>
      </w:r>
      <w:r>
        <w:t>来说一下，你在留学过程中遇到的最大的困难和挑战是什么，以及你是怎么样去解决的呢？</w:t>
      </w:r>
    </w:p>
    <w:p>
      <w:r>
        <w:t>龚志威(01:03:17): 第一个也是</w:t>
      </w:r>
      <w:r>
        <w:rPr>
          <w:rFonts w:hint="eastAsia"/>
          <w:lang w:eastAsia="zh-CN"/>
        </w:rPr>
        <w:t>语言</w:t>
      </w:r>
      <w:r>
        <w:t>方面的</w:t>
      </w:r>
      <w:r>
        <w:rPr>
          <w:rFonts w:hint="eastAsia"/>
          <w:lang w:eastAsia="zh-CN"/>
        </w:rPr>
        <w:t>，</w:t>
      </w:r>
      <w:r>
        <w:t>第二个就是</w:t>
      </w:r>
      <w:r>
        <w:rPr>
          <w:rFonts w:hint="eastAsia"/>
          <w:lang w:val="en-US" w:eastAsia="zh-CN"/>
        </w:rPr>
        <w:t>马来西亚这边的</w:t>
      </w:r>
      <w:r>
        <w:t>办事效率太低了。比如说</w:t>
      </w:r>
      <w:r>
        <w:rPr>
          <w:rFonts w:hint="eastAsia"/>
          <w:lang w:val="en-US" w:eastAsia="zh-CN"/>
        </w:rPr>
        <w:t>给学校和老师</w:t>
      </w:r>
      <w:r>
        <w:t>发个邮件，发个消息</w:t>
      </w:r>
      <w:r>
        <w:rPr>
          <w:rFonts w:hint="eastAsia"/>
          <w:lang w:eastAsia="zh-CN"/>
        </w:rPr>
        <w:t>，</w:t>
      </w:r>
      <w:r>
        <w:t>半天不</w:t>
      </w:r>
      <w:r>
        <w:rPr>
          <w:rFonts w:hint="eastAsia"/>
          <w:lang w:val="en-US" w:eastAsia="zh-CN"/>
        </w:rPr>
        <w:t>回，这</w:t>
      </w:r>
      <w:r>
        <w:t>可能跟他们当地的文化有关系</w:t>
      </w:r>
      <w:r>
        <w:rPr>
          <w:rFonts w:hint="eastAsia"/>
          <w:lang w:eastAsia="zh-CN"/>
        </w:rPr>
        <w:t>。</w:t>
      </w:r>
      <w:r>
        <w:t>我</w:t>
      </w:r>
      <w:r>
        <w:rPr>
          <w:rFonts w:hint="eastAsia"/>
          <w:lang w:val="en-US" w:eastAsia="zh-CN"/>
        </w:rPr>
        <w:t>有遇到</w:t>
      </w:r>
      <w:r>
        <w:t>一个男老师</w:t>
      </w:r>
      <w:r>
        <w:rPr>
          <w:rFonts w:hint="eastAsia"/>
          <w:lang w:val="en-US" w:eastAsia="zh-CN"/>
        </w:rPr>
        <w:t>每次给</w:t>
      </w:r>
      <w:r>
        <w:t>他发消息，一般都要</w:t>
      </w:r>
      <w:r>
        <w:rPr>
          <w:rFonts w:hint="eastAsia"/>
          <w:lang w:eastAsia="zh-CN"/>
        </w:rPr>
        <w:t>等</w:t>
      </w:r>
      <w:r>
        <w:t>好几天，甚至一个星期后他才回</w:t>
      </w:r>
      <w:r>
        <w:rPr>
          <w:rFonts w:hint="eastAsia"/>
          <w:lang w:val="en-US" w:eastAsia="zh-CN"/>
        </w:rPr>
        <w:t>信息</w:t>
      </w:r>
      <w:r>
        <w:t>。</w:t>
      </w:r>
      <w:r>
        <w:rPr>
          <w:rFonts w:hint="eastAsia"/>
          <w:lang w:val="en-US" w:eastAsia="zh-CN"/>
        </w:rPr>
        <w:t>这</w:t>
      </w:r>
      <w:r>
        <w:t>给人感觉他们很佛系</w:t>
      </w:r>
      <w:r>
        <w:rPr>
          <w:rFonts w:hint="eastAsia"/>
          <w:lang w:eastAsia="zh-CN"/>
        </w:rPr>
        <w:t>，</w:t>
      </w:r>
      <w:r>
        <w:t>很随意，不太尊重学生。像我们国内</w:t>
      </w:r>
      <w:r>
        <w:rPr>
          <w:rFonts w:hint="eastAsia"/>
          <w:lang w:eastAsia="zh-CN"/>
        </w:rPr>
        <w:t>，</w:t>
      </w:r>
      <w:r>
        <w:t>学生</w:t>
      </w:r>
      <w:r>
        <w:rPr>
          <w:rFonts w:hint="eastAsia"/>
          <w:lang w:val="en-US" w:eastAsia="zh-CN"/>
        </w:rPr>
        <w:t>如果</w:t>
      </w:r>
      <w:r>
        <w:t>学习成绩差，或者说</w:t>
      </w:r>
      <w:r>
        <w:rPr>
          <w:rFonts w:hint="eastAsia"/>
          <w:lang w:val="en-US" w:eastAsia="zh-CN"/>
        </w:rPr>
        <w:t>出现</w:t>
      </w:r>
      <w:r>
        <w:t>挂科等</w:t>
      </w:r>
      <w:r>
        <w:rPr>
          <w:rFonts w:hint="eastAsia"/>
          <w:lang w:val="en-US" w:eastAsia="zh-CN"/>
        </w:rPr>
        <w:t>情况</w:t>
      </w:r>
      <w:r>
        <w:rPr>
          <w:rFonts w:hint="eastAsia"/>
          <w:lang w:eastAsia="zh-CN"/>
        </w:rPr>
        <w:t>，</w:t>
      </w:r>
      <w:r>
        <w:t>老师有的时候会比学生自己还着急，天天</w:t>
      </w:r>
      <w:r>
        <w:rPr>
          <w:rFonts w:hint="eastAsia"/>
          <w:lang w:val="en-US" w:eastAsia="zh-CN"/>
        </w:rPr>
        <w:t>鼓励学生</w:t>
      </w:r>
      <w:r>
        <w:t>去学。</w:t>
      </w:r>
      <w:r>
        <w:rPr>
          <w:rFonts w:hint="eastAsia"/>
          <w:lang w:val="en-US" w:eastAsia="zh-CN"/>
        </w:rPr>
        <w:t>马来西亚</w:t>
      </w:r>
      <w:r>
        <w:t>跟</w:t>
      </w:r>
      <w:r>
        <w:rPr>
          <w:rFonts w:hint="eastAsia"/>
          <w:lang w:val="en-US" w:eastAsia="zh-CN"/>
        </w:rPr>
        <w:t>国内</w:t>
      </w:r>
      <w:r>
        <w:t>完全相反</w:t>
      </w:r>
      <w:r>
        <w:rPr>
          <w:rFonts w:hint="eastAsia"/>
          <w:lang w:eastAsia="zh-CN"/>
        </w:rPr>
        <w:t>，</w:t>
      </w:r>
      <w:r>
        <w:rPr>
          <w:rFonts w:hint="eastAsia"/>
          <w:lang w:val="en-US" w:eastAsia="zh-CN"/>
        </w:rPr>
        <w:t>这边</w:t>
      </w:r>
      <w:r>
        <w:t>更多的是靠自己，到后面就实在没办法，</w:t>
      </w:r>
      <w:r>
        <w:rPr>
          <w:rFonts w:hint="eastAsia"/>
          <w:lang w:val="en-US" w:eastAsia="zh-CN"/>
        </w:rPr>
        <w:t>我就会</w:t>
      </w:r>
      <w:r>
        <w:t>硬着头皮去找办公室堵他。</w:t>
      </w:r>
    </w:p>
    <w:p>
      <w:r>
        <w:rPr>
          <w:rFonts w:hint="eastAsia"/>
          <w:lang w:eastAsia="zh-CN"/>
        </w:rPr>
        <w:t>Eva</w:t>
      </w:r>
      <w:r>
        <w:t>(01:05:04): 那你没有预约</w:t>
      </w:r>
      <w:r>
        <w:rPr>
          <w:rFonts w:hint="eastAsia"/>
          <w:lang w:val="en-US" w:eastAsia="zh-CN"/>
        </w:rPr>
        <w:t>就</w:t>
      </w:r>
      <w:r>
        <w:t>去办公室</w:t>
      </w:r>
      <w:r>
        <w:rPr>
          <w:rFonts w:hint="eastAsia"/>
          <w:lang w:val="en-US" w:eastAsia="zh-CN"/>
        </w:rPr>
        <w:t>找</w:t>
      </w:r>
      <w:r>
        <w:t>他，他会生气吗？</w:t>
      </w:r>
    </w:p>
    <w:p>
      <w:pPr>
        <w:rPr>
          <w:rFonts w:hint="default" w:eastAsia="宋体"/>
          <w:lang w:val="en-US" w:eastAsia="zh-CN"/>
        </w:rPr>
      </w:pPr>
      <w:r>
        <w:t>龚志威(01:05:07): 会</w:t>
      </w:r>
      <w:r>
        <w:rPr>
          <w:rFonts w:hint="eastAsia"/>
          <w:lang w:eastAsia="zh-CN"/>
        </w:rPr>
        <w:t>，</w:t>
      </w:r>
      <w:r>
        <w:rPr>
          <w:rFonts w:hint="eastAsia"/>
          <w:lang w:val="en-US" w:eastAsia="zh-CN"/>
        </w:rPr>
        <w:t>他问我</w:t>
      </w:r>
      <w:r>
        <w:t>没预约，你为什么不</w:t>
      </w:r>
      <w:r>
        <w:rPr>
          <w:rFonts w:hint="eastAsia"/>
          <w:lang w:val="en-US" w:eastAsia="zh-CN"/>
        </w:rPr>
        <w:t>提前</w:t>
      </w:r>
      <w:r>
        <w:t>跟我说？</w:t>
      </w:r>
      <w:r>
        <w:rPr>
          <w:rFonts w:hint="eastAsia"/>
          <w:lang w:val="en-US" w:eastAsia="zh-CN"/>
        </w:rPr>
        <w:t>我这会有事情，你下次再预约了来找我。</w:t>
      </w:r>
    </w:p>
    <w:p>
      <w:r>
        <w:t>龚志威(01:05:25): 我很反感这种</w:t>
      </w:r>
      <w:r>
        <w:rPr>
          <w:rFonts w:hint="eastAsia"/>
          <w:lang w:val="en-US" w:eastAsia="zh-CN"/>
        </w:rPr>
        <w:t>沟通方式</w:t>
      </w:r>
      <w:r>
        <w:t>。</w:t>
      </w:r>
    </w:p>
    <w:p>
      <w:pPr>
        <w:rPr>
          <w:rFonts w:hint="eastAsia" w:eastAsia="宋体"/>
          <w:lang w:eastAsia="zh-CN"/>
        </w:rPr>
      </w:pPr>
      <w:r>
        <w:rPr>
          <w:rFonts w:hint="eastAsia"/>
          <w:lang w:eastAsia="zh-CN"/>
        </w:rPr>
        <w:t>Eva</w:t>
      </w:r>
      <w:r>
        <w:t>(01:05:29): 所以跟</w:t>
      </w:r>
      <w:r>
        <w:rPr>
          <w:rFonts w:hint="eastAsia"/>
          <w:lang w:val="en-US" w:eastAsia="zh-CN"/>
        </w:rPr>
        <w:t>当地老</w:t>
      </w:r>
      <w:r>
        <w:t>师沟通会让你觉得很有心理压力吧</w:t>
      </w:r>
      <w:r>
        <w:rPr>
          <w:rFonts w:hint="eastAsia"/>
          <w:lang w:eastAsia="zh-CN"/>
        </w:rPr>
        <w:t>？</w:t>
      </w:r>
    </w:p>
    <w:p>
      <w:r>
        <w:t>龚志威(01:05:33): 对</w:t>
      </w:r>
      <w:r>
        <w:rPr>
          <w:rFonts w:hint="eastAsia"/>
          <w:lang w:eastAsia="zh-CN"/>
        </w:rPr>
        <w:t>，</w:t>
      </w:r>
      <w:r>
        <w:t>特别是跟</w:t>
      </w:r>
      <w:r>
        <w:rPr>
          <w:rFonts w:hint="eastAsia"/>
          <w:lang w:val="en-US" w:eastAsia="zh-CN"/>
        </w:rPr>
        <w:t>当地</w:t>
      </w:r>
      <w:r>
        <w:t>男老师，我</w:t>
      </w:r>
      <w:r>
        <w:rPr>
          <w:rFonts w:hint="eastAsia"/>
          <w:lang w:val="en-US" w:eastAsia="zh-CN"/>
        </w:rPr>
        <w:t>上学期</w:t>
      </w:r>
      <w:r>
        <w:t>有三门课程，其中有两门课程都是女老师</w:t>
      </w:r>
      <w:r>
        <w:rPr>
          <w:rFonts w:hint="eastAsia"/>
          <w:lang w:eastAsia="zh-CN"/>
        </w:rPr>
        <w:t>，</w:t>
      </w:r>
      <w:r>
        <w:t>我感觉</w:t>
      </w:r>
      <w:r>
        <w:rPr>
          <w:rFonts w:hint="eastAsia"/>
          <w:lang w:val="en-US" w:eastAsia="zh-CN"/>
        </w:rPr>
        <w:t>她</w:t>
      </w:r>
      <w:r>
        <w:t>们都挺好相处的，问</w:t>
      </w:r>
      <w:r>
        <w:rPr>
          <w:rFonts w:hint="eastAsia"/>
          <w:lang w:val="en-US" w:eastAsia="zh-CN"/>
        </w:rPr>
        <w:t>她们</w:t>
      </w:r>
      <w:r>
        <w:t>问题</w:t>
      </w:r>
      <w:r>
        <w:rPr>
          <w:rFonts w:hint="eastAsia"/>
          <w:lang w:val="en-US" w:eastAsia="zh-CN"/>
        </w:rPr>
        <w:t>也</w:t>
      </w:r>
      <w:r>
        <w:t>都很热情。有时候下了课</w:t>
      </w:r>
      <w:r>
        <w:rPr>
          <w:rFonts w:hint="eastAsia"/>
          <w:lang w:eastAsia="zh-CN"/>
        </w:rPr>
        <w:t>，</w:t>
      </w:r>
      <w:r>
        <w:t>我们那些同学都会约着老师一块去买杯咖啡喝</w:t>
      </w:r>
      <w:r>
        <w:rPr>
          <w:rFonts w:hint="eastAsia"/>
          <w:lang w:eastAsia="zh-CN"/>
        </w:rPr>
        <w:t>，</w:t>
      </w:r>
      <w:r>
        <w:t>聊聊天，拍个照。但是</w:t>
      </w:r>
      <w:r>
        <w:rPr>
          <w:rFonts w:hint="eastAsia"/>
          <w:lang w:val="en-US" w:eastAsia="zh-CN"/>
        </w:rPr>
        <w:t>另一门课程的</w:t>
      </w:r>
      <w:r>
        <w:t>男老师</w:t>
      </w:r>
      <w:r>
        <w:rPr>
          <w:rFonts w:hint="eastAsia"/>
          <w:lang w:val="en-US" w:eastAsia="zh-CN"/>
        </w:rPr>
        <w:t>就</w:t>
      </w:r>
      <w:r>
        <w:t>比较难相处</w:t>
      </w:r>
      <w:r>
        <w:rPr>
          <w:rFonts w:hint="eastAsia"/>
          <w:lang w:eastAsia="zh-CN"/>
        </w:rPr>
        <w:t>。</w:t>
      </w:r>
      <w:r>
        <w:rPr>
          <w:rFonts w:hint="eastAsia"/>
          <w:lang w:val="en-US" w:eastAsia="zh-CN"/>
        </w:rPr>
        <w:t>不过这也有可能是个体差异吧，因为</w:t>
      </w:r>
      <w:r>
        <w:t>我有一次在球馆打球，</w:t>
      </w:r>
      <w:r>
        <w:rPr>
          <w:rFonts w:hint="eastAsia"/>
          <w:lang w:val="en-US" w:eastAsia="zh-CN"/>
        </w:rPr>
        <w:t>遇到了学校</w:t>
      </w:r>
      <w:r>
        <w:t>计算机学院的一个老师</w:t>
      </w:r>
      <w:r>
        <w:rPr>
          <w:rFonts w:hint="eastAsia"/>
          <w:lang w:eastAsia="zh-CN"/>
        </w:rPr>
        <w:t>，</w:t>
      </w:r>
      <w:r>
        <w:t>就跟他聊了一下，感觉他也挺好的。</w:t>
      </w:r>
    </w:p>
    <w:p>
      <w:r>
        <w:rPr>
          <w:rFonts w:hint="eastAsia"/>
          <w:lang w:eastAsia="zh-CN"/>
        </w:rPr>
        <w:t>Eva</w:t>
      </w:r>
      <w:r>
        <w:t>(01:06:37): 有可能</w:t>
      </w:r>
      <w:r>
        <w:rPr>
          <w:rFonts w:hint="eastAsia"/>
          <w:lang w:val="en-US" w:eastAsia="zh-CN"/>
        </w:rPr>
        <w:t>是</w:t>
      </w:r>
      <w:r>
        <w:t>个体差异</w:t>
      </w:r>
      <w:r>
        <w:rPr>
          <w:rFonts w:hint="eastAsia"/>
          <w:lang w:eastAsia="zh-CN"/>
        </w:rPr>
        <w:t>，</w:t>
      </w:r>
      <w:r>
        <w:t>好的，谢谢</w:t>
      </w:r>
      <w:r>
        <w:rPr>
          <w:rFonts w:hint="eastAsia"/>
          <w:lang w:eastAsia="zh-CN"/>
        </w:rPr>
        <w:t>小威。</w:t>
      </w:r>
      <w:r>
        <w:t>我想问一下，你们</w:t>
      </w:r>
      <w:r>
        <w:rPr>
          <w:rFonts w:hint="eastAsia"/>
          <w:lang w:val="en-US" w:eastAsia="zh-CN"/>
        </w:rPr>
        <w:t>UM</w:t>
      </w:r>
      <w:r>
        <w:t>学校有没有提供一些帮助中国留学生快速适应当地文化，当地学习环境的一些支持或者政策呢？</w:t>
      </w:r>
    </w:p>
    <w:p>
      <w:r>
        <w:t>龚志威(01:06:58): 有吧，我没太了解。因为我是住在外面，没住在学校。</w:t>
      </w:r>
      <w:r>
        <w:rPr>
          <w:rFonts w:hint="eastAsia"/>
          <w:lang w:val="en-US" w:eastAsia="zh-CN"/>
        </w:rPr>
        <w:t>我对这些</w:t>
      </w:r>
      <w:r>
        <w:t>接触</w:t>
      </w:r>
      <w:r>
        <w:rPr>
          <w:rFonts w:hint="eastAsia"/>
          <w:lang w:eastAsia="zh-CN"/>
        </w:rPr>
        <w:t>得</w:t>
      </w:r>
      <w:r>
        <w:t>比较少，我基本</w:t>
      </w:r>
      <w:r>
        <w:rPr>
          <w:rFonts w:hint="eastAsia"/>
          <w:lang w:val="en-US" w:eastAsia="zh-CN"/>
        </w:rPr>
        <w:t>是</w:t>
      </w:r>
      <w:r>
        <w:t>上课会到学校去，还有</w:t>
      </w:r>
      <w:r>
        <w:rPr>
          <w:rFonts w:hint="eastAsia"/>
          <w:lang w:val="en-US" w:eastAsia="zh-CN"/>
        </w:rPr>
        <w:t>去学校</w:t>
      </w:r>
      <w:r>
        <w:t>办事情，其他</w:t>
      </w:r>
      <w:r>
        <w:rPr>
          <w:rFonts w:hint="eastAsia"/>
          <w:lang w:val="en-US" w:eastAsia="zh-CN"/>
        </w:rPr>
        <w:t>时间</w:t>
      </w:r>
      <w:r>
        <w:t>基本不会在学校。</w:t>
      </w:r>
    </w:p>
    <w:p/>
    <w:p>
      <w:pPr>
        <w:rPr>
          <w:rFonts w:hint="eastAsia" w:eastAsia="宋体"/>
          <w:lang w:eastAsia="zh-CN"/>
        </w:rPr>
      </w:pPr>
      <w:r>
        <w:rPr>
          <w:rFonts w:hint="eastAsia"/>
          <w:lang w:eastAsia="zh-CN"/>
        </w:rPr>
        <w:t>Eva</w:t>
      </w:r>
      <w:r>
        <w:t>(01:07:19): 好的，谢谢！我想问一下珍珍你们</w:t>
      </w:r>
      <w:r>
        <w:rPr>
          <w:rFonts w:hint="eastAsia"/>
          <w:lang w:val="en-US" w:eastAsia="zh-CN"/>
        </w:rPr>
        <w:t>UTM</w:t>
      </w:r>
      <w:r>
        <w:t>学校有没有提供一些帮助你们适应当地文化的这样的一些服务和支持</w:t>
      </w:r>
      <w:r>
        <w:rPr>
          <w:rFonts w:hint="eastAsia"/>
          <w:lang w:eastAsia="zh-CN"/>
        </w:rPr>
        <w:t>？</w:t>
      </w:r>
    </w:p>
    <w:p>
      <w:pPr>
        <w:rPr>
          <w:rFonts w:hint="default"/>
          <w:lang w:val="en-US" w:eastAsia="zh-CN"/>
        </w:rPr>
      </w:pPr>
      <w:r>
        <w:rPr>
          <w:rFonts w:hint="eastAsia"/>
          <w:lang w:eastAsia="zh-CN"/>
        </w:rPr>
        <w:t>珍珍</w:t>
      </w:r>
      <w:r>
        <w:t>(01:07:31): 我记得第一年的时候</w:t>
      </w:r>
      <w:r>
        <w:rPr>
          <w:rFonts w:hint="eastAsia"/>
          <w:lang w:eastAsia="zh-CN"/>
        </w:rPr>
        <w:t>，</w:t>
      </w:r>
      <w:r>
        <w:rPr>
          <w:rFonts w:hint="eastAsia"/>
          <w:lang w:val="en-US" w:eastAsia="zh-CN"/>
        </w:rPr>
        <w:t>学校</w:t>
      </w:r>
      <w:r>
        <w:t>经常会</w:t>
      </w:r>
      <w:r>
        <w:rPr>
          <w:rFonts w:hint="eastAsia"/>
          <w:lang w:val="en-US" w:eastAsia="zh-CN"/>
        </w:rPr>
        <w:t>组织</w:t>
      </w:r>
      <w:r>
        <w:t>一些讲座</w:t>
      </w:r>
      <w:r>
        <w:rPr>
          <w:rFonts w:hint="eastAsia"/>
          <w:lang w:eastAsia="zh-CN"/>
        </w:rPr>
        <w:t>，</w:t>
      </w:r>
      <w:r>
        <w:rPr>
          <w:rFonts w:hint="eastAsia"/>
          <w:lang w:val="en-US" w:eastAsia="zh-CN"/>
        </w:rPr>
        <w:t>特别是对于</w:t>
      </w:r>
      <w:r>
        <w:t>新生的讲座，</w:t>
      </w:r>
      <w:r>
        <w:rPr>
          <w:rFonts w:hint="eastAsia"/>
          <w:lang w:val="en-US" w:eastAsia="zh-CN"/>
        </w:rPr>
        <w:t>关</w:t>
      </w:r>
      <w:r>
        <w:t>于学校的一些介绍。</w:t>
      </w:r>
      <w:r>
        <w:rPr>
          <w:rFonts w:hint="eastAsia"/>
          <w:lang w:val="en-US" w:eastAsia="zh-CN"/>
        </w:rPr>
        <w:t>我们学校</w:t>
      </w:r>
      <w:r>
        <w:t>还请过</w:t>
      </w:r>
      <w:r>
        <w:rPr>
          <w:rFonts w:hint="eastAsia"/>
          <w:lang w:val="en-US" w:eastAsia="zh-CN"/>
        </w:rPr>
        <w:t>中国</w:t>
      </w:r>
      <w:r>
        <w:t>驻马来西亚大使去学校讲过一些</w:t>
      </w:r>
      <w:r>
        <w:rPr>
          <w:rFonts w:hint="eastAsia"/>
          <w:lang w:val="en-US" w:eastAsia="zh-CN"/>
        </w:rPr>
        <w:t>留学指导的讲座。</w:t>
      </w:r>
    </w:p>
    <w:p>
      <w:r>
        <w:rPr>
          <w:rFonts w:hint="eastAsia"/>
          <w:lang w:eastAsia="zh-CN"/>
        </w:rPr>
        <w:t>Eva</w:t>
      </w:r>
      <w:r>
        <w:t>(01:08:12): 好的</w:t>
      </w:r>
      <w:r>
        <w:rPr>
          <w:rFonts w:hint="eastAsia"/>
          <w:lang w:eastAsia="zh-CN"/>
        </w:rPr>
        <w:t>，</w:t>
      </w:r>
      <w:r>
        <w:t>娜娜你们</w:t>
      </w:r>
      <w:r>
        <w:rPr>
          <w:rFonts w:hint="eastAsia"/>
          <w:lang w:val="en-US" w:eastAsia="zh-CN"/>
        </w:rPr>
        <w:t>泰莱大学</w:t>
      </w:r>
      <w:r>
        <w:t>有</w:t>
      </w:r>
      <w:r>
        <w:rPr>
          <w:rFonts w:hint="eastAsia"/>
          <w:lang w:val="en-US" w:eastAsia="zh-CN"/>
        </w:rPr>
        <w:t>提供</w:t>
      </w:r>
      <w:r>
        <w:t>一些帮助大家快速适应环境的</w:t>
      </w:r>
      <w:r>
        <w:rPr>
          <w:rFonts w:hint="eastAsia"/>
          <w:lang w:val="en-US" w:eastAsia="zh-CN"/>
        </w:rPr>
        <w:t>支持</w:t>
      </w:r>
      <w:r>
        <w:t>和服务</w:t>
      </w:r>
      <w:r>
        <w:rPr>
          <w:rFonts w:hint="eastAsia"/>
          <w:lang w:val="en-US" w:eastAsia="zh-CN"/>
        </w:rPr>
        <w:t>吗？</w:t>
      </w:r>
    </w:p>
    <w:p>
      <w:r>
        <w:t>辣辣(01:08:27): 学校的话会</w:t>
      </w:r>
      <w:r>
        <w:rPr>
          <w:rFonts w:hint="eastAsia"/>
          <w:lang w:val="en-US" w:eastAsia="zh-CN"/>
        </w:rPr>
        <w:t>一般</w:t>
      </w:r>
      <w:r>
        <w:t>在开学的时候</w:t>
      </w:r>
      <w:r>
        <w:rPr>
          <w:rFonts w:hint="eastAsia"/>
          <w:lang w:val="en-US" w:eastAsia="zh-CN"/>
        </w:rPr>
        <w:t>给</w:t>
      </w:r>
      <w:r>
        <w:t>新生入学</w:t>
      </w:r>
      <w:r>
        <w:rPr>
          <w:rFonts w:hint="eastAsia"/>
          <w:lang w:val="en-US" w:eastAsia="zh-CN"/>
        </w:rPr>
        <w:t>提供</w:t>
      </w:r>
      <w:r>
        <w:t>一些</w:t>
      </w:r>
      <w:r>
        <w:rPr>
          <w:rFonts w:hint="eastAsia"/>
          <w:lang w:val="en-US" w:eastAsia="zh-CN"/>
        </w:rPr>
        <w:t>讲座和</w:t>
      </w:r>
      <w:r>
        <w:t>介绍</w:t>
      </w:r>
      <w:r>
        <w:rPr>
          <w:rFonts w:hint="eastAsia"/>
          <w:lang w:eastAsia="zh-CN"/>
        </w:rPr>
        <w:t>，</w:t>
      </w:r>
      <w:r>
        <w:rPr>
          <w:rFonts w:hint="eastAsia"/>
          <w:lang w:val="en-US" w:eastAsia="zh-CN"/>
        </w:rPr>
        <w:t>还会给我们发送提醒</w:t>
      </w:r>
      <w:r>
        <w:t>邮件</w:t>
      </w:r>
      <w:r>
        <w:rPr>
          <w:rFonts w:hint="eastAsia"/>
          <w:lang w:eastAsia="zh-CN"/>
        </w:rPr>
        <w:t>，</w:t>
      </w:r>
      <w:r>
        <w:rPr>
          <w:rFonts w:hint="eastAsia"/>
          <w:lang w:val="en-US" w:eastAsia="zh-CN"/>
        </w:rPr>
        <w:t>告知</w:t>
      </w:r>
      <w:r>
        <w:t>我们去领取保险卡，</w:t>
      </w:r>
      <w:r>
        <w:rPr>
          <w:rFonts w:hint="eastAsia"/>
          <w:lang w:val="en-US" w:eastAsia="zh-CN"/>
        </w:rPr>
        <w:t>以及给我们</w:t>
      </w:r>
      <w:r>
        <w:t>发</w:t>
      </w:r>
      <w:r>
        <w:rPr>
          <w:rFonts w:hint="eastAsia"/>
          <w:lang w:val="en-US" w:eastAsia="zh-CN"/>
        </w:rPr>
        <w:t>了</w:t>
      </w:r>
      <w:r>
        <w:t>一个</w:t>
      </w:r>
      <w:r>
        <w:rPr>
          <w:rFonts w:hint="eastAsia"/>
          <w:lang w:val="en-US" w:eastAsia="zh-CN"/>
        </w:rPr>
        <w:t>看病</w:t>
      </w:r>
      <w:r>
        <w:t>手册</w:t>
      </w:r>
      <w:r>
        <w:rPr>
          <w:rFonts w:hint="eastAsia"/>
          <w:lang w:eastAsia="zh-CN"/>
        </w:rPr>
        <w:t>，</w:t>
      </w:r>
      <w:r>
        <w:rPr>
          <w:rFonts w:hint="eastAsia"/>
          <w:lang w:val="en-US" w:eastAsia="zh-CN"/>
        </w:rPr>
        <w:t>关于看</w:t>
      </w:r>
      <w:r>
        <w:t>病报销之类的。</w:t>
      </w:r>
    </w:p>
    <w:p>
      <w:r>
        <w:rPr>
          <w:rFonts w:hint="eastAsia"/>
          <w:lang w:eastAsia="zh-CN"/>
        </w:rPr>
        <w:t>Eva</w:t>
      </w:r>
      <w:r>
        <w:t>(01:08:50): 好的，接下来我们还有最后两个问题哈</w:t>
      </w:r>
      <w:r>
        <w:rPr>
          <w:rFonts w:hint="eastAsia"/>
          <w:lang w:eastAsia="zh-CN"/>
        </w:rPr>
        <w:t>。</w:t>
      </w:r>
      <w:r>
        <w:t>何静</w:t>
      </w:r>
      <w:r>
        <w:rPr>
          <w:rFonts w:hint="eastAsia"/>
          <w:lang w:eastAsia="zh-CN"/>
        </w:rPr>
        <w:t>，</w:t>
      </w:r>
      <w:r>
        <w:t>你觉得在</w:t>
      </w:r>
      <w:r>
        <w:rPr>
          <w:rFonts w:hint="eastAsia"/>
          <w:lang w:eastAsia="zh-CN"/>
        </w:rPr>
        <w:t>马来西亚</w:t>
      </w:r>
      <w:r>
        <w:t>的</w:t>
      </w:r>
      <w:r>
        <w:rPr>
          <w:rFonts w:hint="eastAsia"/>
          <w:lang w:val="en-US" w:eastAsia="zh-CN"/>
        </w:rPr>
        <w:t>留学期间，</w:t>
      </w:r>
      <w:r>
        <w:t>自己在</w:t>
      </w:r>
      <w:r>
        <w:rPr>
          <w:rFonts w:hint="eastAsia"/>
          <w:lang w:eastAsia="zh-CN"/>
        </w:rPr>
        <w:t>哪些方面</w:t>
      </w:r>
      <w:r>
        <w:t>实现了比较大的成长？</w:t>
      </w:r>
    </w:p>
    <w:p>
      <w:r>
        <w:t xml:space="preserve">何静(01:09:13): </w:t>
      </w:r>
      <w:r>
        <w:rPr>
          <w:rFonts w:hint="eastAsia"/>
          <w:lang w:val="en-US" w:eastAsia="zh-CN"/>
        </w:rPr>
        <w:t>首先是</w:t>
      </w:r>
      <w:r>
        <w:t>英语</w:t>
      </w:r>
      <w:r>
        <w:rPr>
          <w:rFonts w:hint="eastAsia"/>
          <w:lang w:eastAsia="zh-CN"/>
        </w:rPr>
        <w:t>，</w:t>
      </w:r>
      <w:r>
        <w:t>我的诀窍就是我不管你说什么</w:t>
      </w:r>
      <w:r>
        <w:rPr>
          <w:rFonts w:hint="eastAsia"/>
          <w:lang w:eastAsia="zh-CN"/>
        </w:rPr>
        <w:t>，</w:t>
      </w:r>
      <w:r>
        <w:t>我就说我自己的</w:t>
      </w:r>
      <w:r>
        <w:rPr>
          <w:rFonts w:hint="eastAsia"/>
          <w:lang w:eastAsia="zh-CN"/>
        </w:rPr>
        <w:t>。</w:t>
      </w:r>
      <w:r>
        <w:rPr>
          <w:rFonts w:hint="eastAsia"/>
          <w:lang w:val="en-US" w:eastAsia="zh-CN"/>
        </w:rPr>
        <w:t>虽然</w:t>
      </w:r>
      <w:r>
        <w:t>你回应我</w:t>
      </w:r>
      <w:r>
        <w:rPr>
          <w:rFonts w:hint="eastAsia"/>
          <w:lang w:eastAsia="zh-CN"/>
        </w:rPr>
        <w:t>，</w:t>
      </w:r>
      <w:r>
        <w:t>我就</w:t>
      </w:r>
      <w:r>
        <w:rPr>
          <w:rFonts w:hint="eastAsia"/>
          <w:lang w:val="en-US" w:eastAsia="zh-CN"/>
        </w:rPr>
        <w:t>只有</w:t>
      </w:r>
      <w:r>
        <w:t>几句能听懂，慢慢说着说着</w:t>
      </w:r>
      <w:r>
        <w:rPr>
          <w:rFonts w:hint="eastAsia"/>
          <w:lang w:val="en-US" w:eastAsia="zh-CN"/>
        </w:rPr>
        <w:t>就</w:t>
      </w:r>
      <w:r>
        <w:t>都能听懂。</w:t>
      </w:r>
      <w:r>
        <w:rPr>
          <w:rFonts w:hint="eastAsia"/>
          <w:lang w:val="en-US" w:eastAsia="zh-CN"/>
        </w:rPr>
        <w:t>其次就是自学能力的提升</w:t>
      </w:r>
      <w:r>
        <w:t>，</w:t>
      </w:r>
      <w:r>
        <w:rPr>
          <w:rFonts w:hint="eastAsia"/>
          <w:lang w:val="en-US" w:eastAsia="zh-CN"/>
        </w:rPr>
        <w:t>以前在</w:t>
      </w:r>
      <w:r>
        <w:t>国内你不</w:t>
      </w:r>
      <w:r>
        <w:rPr>
          <w:rFonts w:hint="eastAsia"/>
          <w:lang w:val="en-US" w:eastAsia="zh-CN"/>
        </w:rPr>
        <w:t>监督</w:t>
      </w:r>
      <w:r>
        <w:t>我，我肯定是不学习。现在的话</w:t>
      </w:r>
      <w:r>
        <w:rPr>
          <w:rFonts w:hint="eastAsia"/>
          <w:lang w:eastAsia="zh-CN"/>
        </w:rPr>
        <w:t>，</w:t>
      </w:r>
      <w:r>
        <w:t>我们</w:t>
      </w:r>
      <w:r>
        <w:rPr>
          <w:rFonts w:hint="eastAsia"/>
          <w:lang w:val="en-US" w:eastAsia="zh-CN"/>
        </w:rPr>
        <w:t>上</w:t>
      </w:r>
      <w:r>
        <w:t>课更像</w:t>
      </w:r>
      <w:r>
        <w:rPr>
          <w:rFonts w:hint="eastAsia"/>
          <w:lang w:val="en-US" w:eastAsia="zh-CN"/>
        </w:rPr>
        <w:t>吃</w:t>
      </w:r>
      <w:r>
        <w:t>自助餐</w:t>
      </w:r>
      <w:r>
        <w:rPr>
          <w:rFonts w:hint="eastAsia"/>
          <w:lang w:eastAsia="zh-CN"/>
        </w:rPr>
        <w:t>，</w:t>
      </w:r>
      <w:r>
        <w:t>你要</w:t>
      </w:r>
      <w:r>
        <w:rPr>
          <w:rFonts w:hint="eastAsia"/>
          <w:lang w:val="en-US" w:eastAsia="zh-CN"/>
        </w:rPr>
        <w:t>自给自足。这边老师</w:t>
      </w:r>
      <w:r>
        <w:t>教</w:t>
      </w:r>
      <w:r>
        <w:rPr>
          <w:rFonts w:hint="eastAsia"/>
          <w:lang w:eastAsia="zh-CN"/>
        </w:rPr>
        <w:t>得</w:t>
      </w:r>
      <w:r>
        <w:t>确实是少了一点儿，你学得起来很容易，但是它考</w:t>
      </w:r>
      <w:r>
        <w:rPr>
          <w:rFonts w:hint="eastAsia"/>
          <w:lang w:eastAsia="zh-CN"/>
        </w:rPr>
        <w:t>得</w:t>
      </w:r>
      <w:r>
        <w:t>一点都不简单</w:t>
      </w:r>
      <w:r>
        <w:rPr>
          <w:rFonts w:hint="eastAsia"/>
          <w:lang w:eastAsia="zh-CN"/>
        </w:rPr>
        <w:t>。</w:t>
      </w:r>
      <w:r>
        <w:rPr>
          <w:rFonts w:hint="eastAsia"/>
          <w:lang w:val="en-US" w:eastAsia="zh-CN"/>
        </w:rPr>
        <w:t>如果</w:t>
      </w:r>
      <w:r>
        <w:t>你要是不多看课外知识，</w:t>
      </w:r>
      <w:r>
        <w:rPr>
          <w:rFonts w:hint="eastAsia"/>
          <w:lang w:val="en-US" w:eastAsia="zh-CN"/>
        </w:rPr>
        <w:t>多去自学，</w:t>
      </w:r>
      <w:r>
        <w:t>你可能考试起来比较费劲，所以说这个自学的态度</w:t>
      </w:r>
      <w:r>
        <w:rPr>
          <w:rFonts w:hint="eastAsia"/>
          <w:lang w:val="en-US" w:eastAsia="zh-CN"/>
        </w:rPr>
        <w:t>和能力进步很大。</w:t>
      </w:r>
    </w:p>
    <w:p>
      <w:pPr>
        <w:rPr>
          <w:rFonts w:hint="eastAsia" w:eastAsia="宋体"/>
          <w:lang w:eastAsia="zh-CN"/>
        </w:rPr>
      </w:pPr>
      <w:r>
        <w:rPr>
          <w:rFonts w:hint="eastAsia"/>
          <w:lang w:eastAsia="zh-CN"/>
        </w:rPr>
        <w:t>Eva</w:t>
      </w:r>
      <w:r>
        <w:t>(01:10:28): 好的，那你有没有就是对即将来</w:t>
      </w:r>
      <w:r>
        <w:rPr>
          <w:rFonts w:hint="eastAsia"/>
          <w:lang w:eastAsia="zh-CN"/>
        </w:rPr>
        <w:t>马来西亚</w:t>
      </w:r>
      <w:r>
        <w:t>留学的本科生有什么特别的建议</w:t>
      </w:r>
      <w:r>
        <w:rPr>
          <w:rFonts w:hint="eastAsia"/>
          <w:lang w:eastAsia="zh-CN"/>
        </w:rPr>
        <w:t>？</w:t>
      </w:r>
    </w:p>
    <w:p>
      <w:r>
        <w:t>何静(01:10:39): 第一就是找个好中介</w:t>
      </w:r>
      <w:r>
        <w:rPr>
          <w:rFonts w:hint="eastAsia"/>
          <w:lang w:eastAsia="zh-CN"/>
        </w:rPr>
        <w:t>，</w:t>
      </w:r>
      <w:r>
        <w:t>别找太大的，找个差不多的，尽量是找个认真负责的，尤其是女性中介，因为女性中介的话可能心更细一点。第二个就是多交朋友</w:t>
      </w:r>
      <w:r>
        <w:rPr>
          <w:rFonts w:hint="eastAsia"/>
          <w:lang w:eastAsia="zh-CN"/>
        </w:rPr>
        <w:t>，</w:t>
      </w:r>
      <w:r>
        <w:t>多个朋友多条路</w:t>
      </w:r>
      <w:r>
        <w:rPr>
          <w:rFonts w:hint="eastAsia"/>
          <w:lang w:eastAsia="zh-CN"/>
        </w:rPr>
        <w:t>。</w:t>
      </w:r>
      <w:r>
        <w:t>第三就是别自己瞎搞</w:t>
      </w:r>
      <w:r>
        <w:rPr>
          <w:rFonts w:hint="eastAsia"/>
          <w:lang w:val="en-US" w:eastAsia="zh-CN"/>
        </w:rPr>
        <w:t>男女关系</w:t>
      </w:r>
      <w:r>
        <w:t>，洁身自好</w:t>
      </w:r>
      <w:r>
        <w:rPr>
          <w:rFonts w:hint="eastAsia"/>
          <w:lang w:eastAsia="zh-CN"/>
        </w:rPr>
        <w:t>，</w:t>
      </w:r>
      <w:r>
        <w:rPr>
          <w:rFonts w:hint="eastAsia"/>
          <w:lang w:val="en-US" w:eastAsia="zh-CN"/>
        </w:rPr>
        <w:t>不然</w:t>
      </w:r>
      <w:r>
        <w:t>你</w:t>
      </w:r>
      <w:r>
        <w:rPr>
          <w:rFonts w:hint="eastAsia"/>
          <w:lang w:val="en-US" w:eastAsia="zh-CN"/>
        </w:rPr>
        <w:t>这</w:t>
      </w:r>
      <w:r>
        <w:t>三年就基本上结束了，名声</w:t>
      </w:r>
      <w:r>
        <w:rPr>
          <w:rFonts w:hint="eastAsia"/>
          <w:lang w:val="en-US" w:eastAsia="zh-CN"/>
        </w:rPr>
        <w:t>也</w:t>
      </w:r>
      <w:r>
        <w:t>臭了</w:t>
      </w:r>
      <w:r>
        <w:rPr>
          <w:rFonts w:hint="eastAsia"/>
          <w:lang w:eastAsia="zh-CN"/>
        </w:rPr>
        <w:t>。</w:t>
      </w:r>
      <w:r>
        <w:t>第四个就是好好学习</w:t>
      </w:r>
      <w:r>
        <w:rPr>
          <w:rFonts w:hint="eastAsia"/>
          <w:lang w:eastAsia="zh-CN"/>
        </w:rPr>
        <w:t>，</w:t>
      </w:r>
      <w:r>
        <w:t>干什么都得考虑学习在先，我有朋友开网约车，平时能赚点钱</w:t>
      </w:r>
      <w:r>
        <w:rPr>
          <w:rFonts w:hint="eastAsia"/>
          <w:lang w:eastAsia="zh-CN"/>
        </w:rPr>
        <w:t>，</w:t>
      </w:r>
      <w:r>
        <w:rPr>
          <w:rFonts w:hint="eastAsia"/>
          <w:lang w:val="en-US" w:eastAsia="zh-CN"/>
        </w:rPr>
        <w:t>也有朋友</w:t>
      </w:r>
      <w:r>
        <w:t>开饭馆，开中国超市，有的转行也去干了留学中介，但是目的不能变，这个肯定是要以学习为重。</w:t>
      </w:r>
    </w:p>
    <w:p>
      <w:r>
        <w:rPr>
          <w:rFonts w:hint="eastAsia"/>
          <w:lang w:eastAsia="zh-CN"/>
        </w:rPr>
        <w:t>Eva</w:t>
      </w:r>
      <w:r>
        <w:t>(01:11:54): 好的，谢谢你非常中肯的建议哈</w:t>
      </w:r>
      <w:r>
        <w:rPr>
          <w:rFonts w:hint="eastAsia"/>
          <w:lang w:eastAsia="zh-CN"/>
        </w:rPr>
        <w:t>。</w:t>
      </w:r>
      <w:r>
        <w:rPr>
          <w:rFonts w:hint="eastAsia"/>
          <w:lang w:val="en-US" w:eastAsia="zh-CN"/>
        </w:rPr>
        <w:t>谭俊，</w:t>
      </w:r>
      <w:r>
        <w:t>你呢？你觉得自己在马来</w:t>
      </w:r>
      <w:r>
        <w:rPr>
          <w:rFonts w:hint="eastAsia"/>
          <w:lang w:val="en-US" w:eastAsia="zh-CN"/>
        </w:rPr>
        <w:t>西亚</w:t>
      </w:r>
      <w:r>
        <w:t>的</w:t>
      </w:r>
      <w:r>
        <w:rPr>
          <w:rFonts w:hint="eastAsia"/>
          <w:lang w:eastAsia="zh-CN"/>
        </w:rPr>
        <w:t>这段时间</w:t>
      </w:r>
      <w:r>
        <w:t>，你最大的成长在哪里？以及你对本科生有什么建议？</w:t>
      </w:r>
    </w:p>
    <w:p>
      <w:pPr>
        <w:rPr>
          <w:rFonts w:hint="eastAsia" w:eastAsia="宋体"/>
          <w:lang w:eastAsia="zh-CN"/>
        </w:rPr>
      </w:pPr>
      <w:r>
        <w:rPr>
          <w:rFonts w:hint="eastAsia"/>
          <w:lang w:eastAsia="zh-CN"/>
        </w:rPr>
        <w:t>谭俊</w:t>
      </w:r>
      <w:r>
        <w:t xml:space="preserve">(01:12:08): </w:t>
      </w:r>
      <w:r>
        <w:rPr>
          <w:rFonts w:hint="eastAsia"/>
          <w:lang w:val="en-US" w:eastAsia="zh-CN"/>
        </w:rPr>
        <w:t>第一，</w:t>
      </w:r>
      <w:r>
        <w:t>勇于面对陌生环境的心态有所成长。</w:t>
      </w:r>
      <w:r>
        <w:rPr>
          <w:rFonts w:hint="eastAsia"/>
          <w:lang w:val="en-US" w:eastAsia="zh-CN"/>
        </w:rPr>
        <w:t>这边接受了</w:t>
      </w:r>
      <w:r>
        <w:t>不同文化，不同语言，不同生活环境。在这种背景下，自己能够努力去适应，努力去克服</w:t>
      </w:r>
      <w:r>
        <w:rPr>
          <w:rFonts w:hint="eastAsia"/>
          <w:lang w:eastAsia="zh-CN"/>
        </w:rPr>
        <w:t>，</w:t>
      </w:r>
      <w:r>
        <w:rPr>
          <w:rFonts w:hint="eastAsia"/>
          <w:lang w:val="en-US" w:eastAsia="zh-CN"/>
        </w:rPr>
        <w:t>所以</w:t>
      </w:r>
      <w:r>
        <w:t>克服困难的能力还是有一定提升的。另外</w:t>
      </w:r>
      <w:r>
        <w:rPr>
          <w:rFonts w:hint="eastAsia"/>
          <w:lang w:eastAsia="zh-CN"/>
        </w:rPr>
        <w:t>，</w:t>
      </w:r>
      <w:r>
        <w:t>对这个本科生</w:t>
      </w:r>
      <w:r>
        <w:rPr>
          <w:rFonts w:hint="eastAsia"/>
          <w:lang w:val="en-US" w:eastAsia="zh-CN"/>
        </w:rPr>
        <w:t>的建议</w:t>
      </w:r>
      <w:r>
        <w:t>就是好好学习</w:t>
      </w:r>
      <w:r>
        <w:rPr>
          <w:rFonts w:hint="eastAsia"/>
          <w:lang w:eastAsia="zh-CN"/>
        </w:rPr>
        <w:t>，</w:t>
      </w:r>
      <w:r>
        <w:rPr>
          <w:rFonts w:hint="eastAsia"/>
          <w:lang w:val="en-US" w:eastAsia="zh-CN"/>
        </w:rPr>
        <w:t>要有正确的认知，</w:t>
      </w:r>
      <w:r>
        <w:t>不要觉得来马来西亚就是</w:t>
      </w:r>
      <w:r>
        <w:rPr>
          <w:rFonts w:hint="eastAsia"/>
          <w:lang w:val="en-US" w:eastAsia="zh-CN"/>
        </w:rPr>
        <w:t>来玩三年的，</w:t>
      </w:r>
      <w:r>
        <w:t>还是需要做好一些</w:t>
      </w:r>
      <w:r>
        <w:rPr>
          <w:rFonts w:hint="eastAsia"/>
          <w:lang w:val="en-US" w:eastAsia="zh-CN"/>
        </w:rPr>
        <w:t>能力</w:t>
      </w:r>
      <w:r>
        <w:t>扩展</w:t>
      </w:r>
      <w:r>
        <w:rPr>
          <w:rFonts w:hint="eastAsia"/>
          <w:lang w:val="en-US" w:eastAsia="zh-CN"/>
        </w:rPr>
        <w:t>和提升的</w:t>
      </w:r>
      <w:r>
        <w:t>准备吧</w:t>
      </w:r>
      <w:r>
        <w:rPr>
          <w:rFonts w:hint="eastAsia"/>
          <w:lang w:eastAsia="zh-CN"/>
        </w:rPr>
        <w:t>。</w:t>
      </w:r>
    </w:p>
    <w:p>
      <w:r>
        <w:rPr>
          <w:rFonts w:hint="eastAsia"/>
          <w:lang w:eastAsia="zh-CN"/>
        </w:rPr>
        <w:t>Eva</w:t>
      </w:r>
      <w:r>
        <w:t>(01:13:13): 好的，谢谢你的建议</w:t>
      </w:r>
      <w:r>
        <w:rPr>
          <w:rFonts w:hint="eastAsia"/>
          <w:lang w:eastAsia="zh-CN"/>
        </w:rPr>
        <w:t>。</w:t>
      </w:r>
      <w:r>
        <w:t>娜娜</w:t>
      </w:r>
      <w:r>
        <w:rPr>
          <w:rFonts w:hint="eastAsia"/>
          <w:lang w:eastAsia="zh-CN"/>
        </w:rPr>
        <w:t>，</w:t>
      </w:r>
      <w:r>
        <w:t>你呢？你在个人成长方面</w:t>
      </w:r>
      <w:r>
        <w:rPr>
          <w:rFonts w:hint="eastAsia"/>
          <w:lang w:val="en-US" w:eastAsia="zh-CN"/>
        </w:rPr>
        <w:t>有</w:t>
      </w:r>
      <w:r>
        <w:t>哪些比较大的收获，以及你对本科生的建议。</w:t>
      </w:r>
    </w:p>
    <w:p>
      <w:r>
        <w:t>辣辣(01:13:25): 主要是学术</w:t>
      </w:r>
      <w:r>
        <w:rPr>
          <w:rFonts w:hint="eastAsia"/>
          <w:lang w:val="en-US" w:eastAsia="zh-CN"/>
        </w:rPr>
        <w:t>写作</w:t>
      </w:r>
      <w:r>
        <w:t>方面吧，因为像我们高中的时候，</w:t>
      </w:r>
      <w:r>
        <w:rPr>
          <w:rFonts w:hint="eastAsia"/>
          <w:lang w:val="en-US" w:eastAsia="zh-CN"/>
        </w:rPr>
        <w:t>我</w:t>
      </w:r>
      <w:r>
        <w:t>基本上没有接触到过学术</w:t>
      </w:r>
      <w:r>
        <w:rPr>
          <w:rFonts w:hint="eastAsia"/>
          <w:lang w:val="en-US" w:eastAsia="zh-CN"/>
        </w:rPr>
        <w:t>写作</w:t>
      </w:r>
      <w:r>
        <w:rPr>
          <w:rFonts w:hint="eastAsia"/>
          <w:lang w:eastAsia="zh-CN"/>
        </w:rPr>
        <w:t>。</w:t>
      </w:r>
      <w:r>
        <w:t>进入到这边的本科后，</w:t>
      </w:r>
      <w:r>
        <w:rPr>
          <w:rFonts w:hint="eastAsia"/>
          <w:lang w:val="en-US" w:eastAsia="zh-CN"/>
        </w:rPr>
        <w:t>我会</w:t>
      </w:r>
      <w:r>
        <w:t>强迫自己去学习论文</w:t>
      </w:r>
      <w:r>
        <w:rPr>
          <w:rFonts w:hint="eastAsia"/>
          <w:lang w:val="en-US" w:eastAsia="zh-CN"/>
        </w:rPr>
        <w:t>写作和学术</w:t>
      </w:r>
      <w:r>
        <w:t>用语</w:t>
      </w:r>
      <w:r>
        <w:rPr>
          <w:rFonts w:hint="eastAsia"/>
          <w:lang w:eastAsia="zh-CN"/>
        </w:rPr>
        <w:t>，</w:t>
      </w:r>
      <w:r>
        <w:rPr>
          <w:rFonts w:hint="eastAsia"/>
          <w:lang w:val="en-US" w:eastAsia="zh-CN"/>
        </w:rPr>
        <w:t>语言风格得</w:t>
      </w:r>
      <w:r>
        <w:t>稍微专业</w:t>
      </w:r>
      <w:r>
        <w:rPr>
          <w:rFonts w:hint="eastAsia"/>
          <w:lang w:val="en-US" w:eastAsia="zh-CN"/>
        </w:rPr>
        <w:t>和</w:t>
      </w:r>
      <w:r>
        <w:t>正式点。对于</w:t>
      </w:r>
      <w:r>
        <w:rPr>
          <w:rFonts w:hint="eastAsia"/>
          <w:lang w:val="en-US" w:eastAsia="zh-CN"/>
        </w:rPr>
        <w:t>要</w:t>
      </w:r>
      <w:r>
        <w:t>来马来西亚的中国本科生，如果自己能力比较强的话可以DIY</w:t>
      </w:r>
      <w:r>
        <w:rPr>
          <w:rFonts w:hint="eastAsia"/>
          <w:lang w:val="en-US" w:eastAsia="zh-CN"/>
        </w:rPr>
        <w:t>申请</w:t>
      </w:r>
      <w:r>
        <w:t>，如果想少一点事的话可以找中介</w:t>
      </w:r>
      <w:r>
        <w:rPr>
          <w:rFonts w:hint="eastAsia"/>
          <w:lang w:val="en-US" w:eastAsia="zh-CN"/>
        </w:rPr>
        <w:t>申请</w:t>
      </w:r>
      <w:r>
        <w:t>。</w:t>
      </w:r>
    </w:p>
    <w:p>
      <w:r>
        <w:rPr>
          <w:rFonts w:hint="eastAsia"/>
          <w:lang w:eastAsia="zh-CN"/>
        </w:rPr>
        <w:t>Eva</w:t>
      </w:r>
      <w:r>
        <w:t>(01:14:15): 好的，谢谢你的建议</w:t>
      </w:r>
      <w:r>
        <w:rPr>
          <w:rFonts w:hint="eastAsia"/>
          <w:lang w:eastAsia="zh-CN"/>
        </w:rPr>
        <w:t>。</w:t>
      </w:r>
      <w:r>
        <w:t>珍珍，你呢？你最大的收获在哪里？</w:t>
      </w:r>
    </w:p>
    <w:p>
      <w:pPr>
        <w:rPr>
          <w:rFonts w:hint="default" w:eastAsia="宋体"/>
          <w:lang w:val="en-US" w:eastAsia="zh-CN"/>
        </w:rPr>
      </w:pPr>
      <w:r>
        <w:rPr>
          <w:rFonts w:hint="eastAsia"/>
          <w:lang w:eastAsia="zh-CN"/>
        </w:rPr>
        <w:t>珍珍</w:t>
      </w:r>
      <w:r>
        <w:t>(01:14:33): 我觉得最大的应该是对我以后的事业有所帮助。我</w:t>
      </w:r>
      <w:r>
        <w:rPr>
          <w:rFonts w:hint="eastAsia"/>
          <w:lang w:val="en-US" w:eastAsia="zh-CN"/>
        </w:rPr>
        <w:t>在马来西亚自己创业，</w:t>
      </w:r>
      <w:r>
        <w:t>说实话，</w:t>
      </w:r>
      <w:r>
        <w:rPr>
          <w:rFonts w:hint="eastAsia"/>
          <w:lang w:val="en-US" w:eastAsia="zh-CN"/>
        </w:rPr>
        <w:t>这里</w:t>
      </w:r>
      <w:r>
        <w:t>小钱很好赚，大钱可能要有投资，反正我现在就做一些事情。</w:t>
      </w:r>
      <w:r>
        <w:rPr>
          <w:rFonts w:hint="eastAsia"/>
          <w:lang w:val="en-US" w:eastAsia="zh-CN"/>
        </w:rPr>
        <w:t>比如说我</w:t>
      </w:r>
      <w:r>
        <w:t>最近在新山筹备一个培训班</w:t>
      </w:r>
      <w:r>
        <w:rPr>
          <w:rFonts w:hint="eastAsia"/>
          <w:lang w:eastAsia="zh-CN"/>
        </w:rPr>
        <w:t>，大概投资15万人民币</w:t>
      </w:r>
      <w:r>
        <w:t>，明天要去看场地。</w:t>
      </w:r>
      <w:r>
        <w:rPr>
          <w:rFonts w:hint="eastAsia"/>
          <w:lang w:val="en-US" w:eastAsia="zh-CN"/>
        </w:rPr>
        <w:t>如果我的事业发展不错的话，我可能会留在马来西亚。</w:t>
      </w:r>
    </w:p>
    <w:p>
      <w:r>
        <w:rPr>
          <w:rFonts w:hint="eastAsia"/>
          <w:lang w:eastAsia="zh-CN"/>
        </w:rPr>
        <w:t>Eva</w:t>
      </w:r>
      <w:r>
        <w:t>(01:17:39): 好的，祝你好运！接下来最后一个请</w:t>
      </w:r>
      <w:r>
        <w:rPr>
          <w:rFonts w:hint="eastAsia"/>
          <w:lang w:eastAsia="zh-CN"/>
        </w:rPr>
        <w:t>小威</w:t>
      </w:r>
      <w:r>
        <w:t>同学聊聊</w:t>
      </w:r>
      <w:r>
        <w:rPr>
          <w:rFonts w:hint="eastAsia"/>
          <w:lang w:eastAsia="zh-CN"/>
        </w:rPr>
        <w:t>，</w:t>
      </w:r>
      <w:r>
        <w:t>你在</w:t>
      </w:r>
      <w:r>
        <w:rPr>
          <w:rFonts w:hint="eastAsia"/>
          <w:lang w:eastAsia="zh-CN"/>
        </w:rPr>
        <w:t>马来西亚</w:t>
      </w:r>
      <w:r>
        <w:t>的</w:t>
      </w:r>
      <w:r>
        <w:rPr>
          <w:rFonts w:hint="eastAsia"/>
          <w:lang w:eastAsia="zh-CN"/>
        </w:rPr>
        <w:t>这段时间</w:t>
      </w:r>
      <w:r>
        <w:t>最大的收获是什么？</w:t>
      </w:r>
    </w:p>
    <w:p>
      <w:r>
        <w:t>龚志威(01:17:55): 最大的收获</w:t>
      </w:r>
      <w:r>
        <w:rPr>
          <w:rFonts w:hint="eastAsia"/>
          <w:lang w:val="en-US" w:eastAsia="zh-CN"/>
        </w:rPr>
        <w:t>有三</w:t>
      </w:r>
      <w:r>
        <w:t>个吧！第一个是在语言</w:t>
      </w:r>
      <w:r>
        <w:rPr>
          <w:rFonts w:hint="eastAsia"/>
          <w:lang w:val="en-US" w:eastAsia="zh-CN"/>
        </w:rPr>
        <w:t>能力</w:t>
      </w:r>
      <w:r>
        <w:t>方面的进步，</w:t>
      </w:r>
      <w:r>
        <w:rPr>
          <w:rFonts w:hint="eastAsia"/>
          <w:lang w:eastAsia="zh-CN"/>
        </w:rPr>
        <w:t>我感觉</w:t>
      </w:r>
      <w:r>
        <w:rPr>
          <w:rFonts w:hint="eastAsia"/>
          <w:lang w:val="en-US" w:eastAsia="zh-CN"/>
        </w:rPr>
        <w:t>现在</w:t>
      </w:r>
      <w:r>
        <w:t>敢</w:t>
      </w:r>
      <w:r>
        <w:rPr>
          <w:rFonts w:hint="eastAsia"/>
          <w:lang w:val="en-US" w:eastAsia="zh-CN"/>
        </w:rPr>
        <w:t>开口跟</w:t>
      </w:r>
      <w:r>
        <w:t>别人</w:t>
      </w:r>
      <w:r>
        <w:rPr>
          <w:rFonts w:hint="eastAsia"/>
          <w:lang w:val="en-US" w:eastAsia="zh-CN"/>
        </w:rPr>
        <w:t>讲英文聊天</w:t>
      </w:r>
      <w:r>
        <w:rPr>
          <w:rFonts w:hint="eastAsia"/>
          <w:lang w:eastAsia="zh-CN"/>
        </w:rPr>
        <w:t>，</w:t>
      </w:r>
      <w:r>
        <w:t>在国内的话基本上没有这种环境，没机会去跟别人用英语交流，但是</w:t>
      </w:r>
      <w:r>
        <w:rPr>
          <w:rFonts w:hint="eastAsia"/>
          <w:lang w:val="en-US" w:eastAsia="zh-CN"/>
        </w:rPr>
        <w:t>在马来西亚</w:t>
      </w:r>
      <w:r>
        <w:t>很多时候逼着</w:t>
      </w:r>
      <w:r>
        <w:rPr>
          <w:rFonts w:hint="eastAsia"/>
          <w:lang w:val="en-US" w:eastAsia="zh-CN"/>
        </w:rPr>
        <w:t>我</w:t>
      </w:r>
      <w:r>
        <w:t>去开口</w:t>
      </w:r>
      <w:r>
        <w:rPr>
          <w:rFonts w:hint="eastAsia"/>
          <w:lang w:eastAsia="zh-CN"/>
        </w:rPr>
        <w:t>，</w:t>
      </w:r>
      <w:r>
        <w:rPr>
          <w:rFonts w:hint="eastAsia"/>
          <w:lang w:val="en-US" w:eastAsia="zh-CN"/>
        </w:rPr>
        <w:t>我</w:t>
      </w:r>
      <w:r>
        <w:t>觉得这个对我帮助很大。第二个就是在学术</w:t>
      </w:r>
      <w:r>
        <w:rPr>
          <w:rFonts w:hint="eastAsia"/>
          <w:lang w:val="en-US" w:eastAsia="zh-CN"/>
        </w:rPr>
        <w:t>方</w:t>
      </w:r>
      <w:r>
        <w:t>面</w:t>
      </w:r>
      <w:r>
        <w:rPr>
          <w:rFonts w:hint="eastAsia"/>
          <w:lang w:val="en-US" w:eastAsia="zh-CN"/>
        </w:rPr>
        <w:t>的进步，</w:t>
      </w:r>
      <w:r>
        <w:t>国外比较注重方法论，研究方法上面跟国内的写作有很大区别</w:t>
      </w:r>
      <w:r>
        <w:rPr>
          <w:rFonts w:hint="eastAsia"/>
          <w:lang w:eastAsia="zh-CN"/>
        </w:rPr>
        <w:t>，</w:t>
      </w:r>
      <w:r>
        <w:rPr>
          <w:rFonts w:hint="eastAsia"/>
          <w:lang w:val="en-US" w:eastAsia="zh-CN"/>
        </w:rPr>
        <w:t>国外这</w:t>
      </w:r>
      <w:r>
        <w:t>种写作框架</w:t>
      </w:r>
      <w:r>
        <w:rPr>
          <w:rFonts w:hint="eastAsia"/>
          <w:lang w:val="en-US" w:eastAsia="zh-CN"/>
        </w:rPr>
        <w:t>和</w:t>
      </w:r>
      <w:r>
        <w:t>思路</w:t>
      </w:r>
      <w:r>
        <w:rPr>
          <w:rFonts w:hint="eastAsia"/>
          <w:lang w:val="en-US" w:eastAsia="zh-CN"/>
        </w:rPr>
        <w:t>对于我的论文写作有很大的提升。第三个是我的羽毛球竞技水平得到了提升，我</w:t>
      </w:r>
      <w:r>
        <w:t>每周都会</w:t>
      </w:r>
      <w:r>
        <w:rPr>
          <w:rFonts w:hint="eastAsia"/>
          <w:lang w:val="en-US" w:eastAsia="zh-CN"/>
        </w:rPr>
        <w:t>约朋友</w:t>
      </w:r>
      <w:r>
        <w:t>去打</w:t>
      </w:r>
      <w:r>
        <w:rPr>
          <w:rFonts w:hint="eastAsia"/>
          <w:lang w:val="en-US" w:eastAsia="zh-CN"/>
        </w:rPr>
        <w:t>羽毛</w:t>
      </w:r>
      <w:r>
        <w:t>球，</w:t>
      </w:r>
      <w:r>
        <w:rPr>
          <w:rFonts w:hint="eastAsia"/>
          <w:lang w:val="en-US" w:eastAsia="zh-CN"/>
        </w:rPr>
        <w:t>有</w:t>
      </w:r>
      <w:r>
        <w:t>当地的</w:t>
      </w:r>
      <w:r>
        <w:rPr>
          <w:rFonts w:hint="eastAsia"/>
          <w:lang w:val="en-US" w:eastAsia="zh-CN"/>
        </w:rPr>
        <w:t>马来人</w:t>
      </w:r>
      <w:r>
        <w:t>，</w:t>
      </w:r>
      <w:r>
        <w:rPr>
          <w:rFonts w:hint="eastAsia"/>
          <w:lang w:val="en-US" w:eastAsia="zh-CN"/>
        </w:rPr>
        <w:t>有</w:t>
      </w:r>
      <w:r>
        <w:t>华人，还有中国留学生。</w:t>
      </w:r>
      <w:r>
        <w:rPr>
          <w:rFonts w:hint="eastAsia"/>
          <w:lang w:val="en-US" w:eastAsia="zh-CN"/>
        </w:rPr>
        <w:t>不仅交到了朋友，还提升了</w:t>
      </w:r>
      <w:r>
        <w:t>竞技水平。</w:t>
      </w:r>
    </w:p>
    <w:p>
      <w:r>
        <w:rPr>
          <w:rFonts w:hint="eastAsia"/>
          <w:lang w:eastAsia="zh-CN"/>
        </w:rPr>
        <w:t>Eva</w:t>
      </w:r>
      <w:r>
        <w:t>(01:20:45): 好的，那你对</w:t>
      </w:r>
      <w:r>
        <w:rPr>
          <w:rFonts w:hint="eastAsia"/>
          <w:lang w:val="en-US" w:eastAsia="zh-CN"/>
        </w:rPr>
        <w:t>即将来到的</w:t>
      </w:r>
      <w:r>
        <w:t>本科生有什么建议吗？</w:t>
      </w:r>
    </w:p>
    <w:p>
      <w:pPr>
        <w:rPr>
          <w:rFonts w:hint="eastAsia"/>
          <w:lang w:eastAsia="zh-CN"/>
        </w:rPr>
      </w:pPr>
      <w:r>
        <w:t>龚志威(01:20:55): 第一个是要有良好的适应能力。毕竟你是要到一个新的环境</w:t>
      </w:r>
      <w:r>
        <w:rPr>
          <w:rFonts w:hint="eastAsia"/>
          <w:lang w:eastAsia="zh-CN"/>
        </w:rPr>
        <w:t>，</w:t>
      </w:r>
      <w:r>
        <w:t>不管是语言，文化，生活等等方面都要去适应。第二个的话。第二个</w:t>
      </w:r>
      <w:r>
        <w:rPr>
          <w:rFonts w:hint="eastAsia"/>
          <w:lang w:val="en-US" w:eastAsia="zh-CN"/>
        </w:rPr>
        <w:t>是</w:t>
      </w:r>
      <w:r>
        <w:t>要做好规划。要提前去了解所就读学校的相关政策，上课方式等等</w:t>
      </w:r>
      <w:r>
        <w:rPr>
          <w:rFonts w:hint="eastAsia"/>
          <w:lang w:eastAsia="zh-CN"/>
        </w:rPr>
        <w:t>。</w:t>
      </w:r>
    </w:p>
    <w:p>
      <w:r>
        <w:rPr>
          <w:rFonts w:hint="eastAsia"/>
          <w:lang w:eastAsia="zh-CN"/>
        </w:rPr>
        <w:t>Eva</w:t>
      </w:r>
      <w:r>
        <w:t>(01:21:38): 好的，谢谢咱们五位br</w:t>
      </w:r>
      <w:r>
        <w:rPr>
          <w:rFonts w:hint="eastAsia"/>
          <w:lang w:val="en-US" w:eastAsia="zh-CN"/>
        </w:rPr>
        <w:t>o</w:t>
      </w:r>
      <w:r>
        <w:t>和姐妹们的分享，帮助我收集了很多新的信息</w:t>
      </w:r>
      <w:r>
        <w:rPr>
          <w:rFonts w:hint="eastAsia"/>
          <w:lang w:val="en-US" w:eastAsia="zh-CN"/>
        </w:rPr>
        <w:t>,</w:t>
      </w:r>
      <w:r>
        <w:t>我们今天的小组讨论到这里就结束了。在结束之前，我跟各位</w:t>
      </w:r>
      <w:r>
        <w:rPr>
          <w:rFonts w:hint="eastAsia"/>
          <w:lang w:val="en-US" w:eastAsia="zh-CN"/>
        </w:rPr>
        <w:t>bro</w:t>
      </w:r>
      <w:r>
        <w:t>和姐妹们保证</w:t>
      </w:r>
      <w:r>
        <w:rPr>
          <w:rFonts w:hint="eastAsia"/>
          <w:lang w:eastAsia="zh-CN"/>
        </w:rPr>
        <w:t>，</w:t>
      </w:r>
      <w:r>
        <w:t>大家给我的护照和签名</w:t>
      </w:r>
      <w:r>
        <w:rPr>
          <w:rFonts w:hint="eastAsia"/>
          <w:lang w:val="en-US" w:eastAsia="zh-CN"/>
        </w:rPr>
        <w:t>等</w:t>
      </w:r>
      <w:r>
        <w:t>真实信息，我绝对不会上传到外网。这个知情同意书是用于学校伦理审查</w:t>
      </w:r>
      <w:r>
        <w:rPr>
          <w:rFonts w:hint="eastAsia"/>
          <w:lang w:eastAsia="zh-CN"/>
        </w:rPr>
        <w:t>，</w:t>
      </w:r>
      <w:r>
        <w:t>证明我确实是有邀请到一批留学生去做了线上访谈。另外，大家的真实姓名不会出现在我的学术论文里面，都会用昵称替代。我的论文里面后期会引用到大家的一些观点或文字语言部分</w:t>
      </w:r>
      <w:r>
        <w:rPr>
          <w:rFonts w:hint="eastAsia"/>
          <w:lang w:eastAsia="zh-CN"/>
        </w:rPr>
        <w:t>，</w:t>
      </w:r>
      <w:r>
        <w:t>也绝对不会出现大家的个人信息，所以请大家绝对放心个人信息</w:t>
      </w:r>
      <w:r>
        <w:rPr>
          <w:rFonts w:hint="eastAsia"/>
          <w:lang w:val="en-US" w:eastAsia="zh-CN"/>
        </w:rPr>
        <w:t>的安全。</w:t>
      </w:r>
      <w:r>
        <w:t>最后，再次感谢各位兄弟院校的姐妹和兄弟们对我学术论文的收集和支持</w:t>
      </w:r>
      <w:r>
        <w:rPr>
          <w:rFonts w:hint="eastAsia"/>
          <w:lang w:eastAsia="zh-CN"/>
        </w:rPr>
        <w:t>。</w:t>
      </w:r>
      <w:r>
        <w:t>大家还有别的问题需要问我的吗？</w:t>
      </w:r>
    </w:p>
    <w:p/>
    <w:p>
      <w:pPr>
        <w:rPr>
          <w:rFonts w:hint="default" w:eastAsia="宋体"/>
          <w:lang w:val="en-US" w:eastAsia="zh-CN"/>
        </w:rPr>
      </w:pPr>
      <w:r>
        <w:t>何静(01:24:30</w:t>
      </w:r>
      <w:bookmarkStart w:id="0" w:name="_GoBack"/>
      <w:bookmarkEnd w:id="0"/>
      <w:r>
        <w:t>): 好的，那我去吃饭了，如果有需要可以再</w:t>
      </w:r>
      <w:r>
        <w:rPr>
          <w:rFonts w:hint="eastAsia"/>
          <w:lang w:val="en-US" w:eastAsia="zh-CN"/>
        </w:rPr>
        <w:t>找我</w:t>
      </w:r>
      <w:r>
        <w:rPr>
          <w:rFonts w:hint="eastAsia"/>
          <w:lang w:eastAsia="zh-CN"/>
        </w:rPr>
        <w:t>，</w:t>
      </w:r>
      <w:r>
        <w:rPr>
          <w:rFonts w:hint="eastAsia"/>
          <w:lang w:val="en-US" w:eastAsia="zh-CN"/>
        </w:rPr>
        <w:t>拜拜。</w:t>
      </w:r>
    </w:p>
    <w:p>
      <w:r>
        <w:rPr>
          <w:rFonts w:hint="eastAsia"/>
          <w:lang w:eastAsia="zh-CN"/>
        </w:rPr>
        <w:t>Eva</w:t>
      </w:r>
      <w:r>
        <w:t>(01:24:34): 好的，谢谢！拜拜各位！</w:t>
      </w:r>
    </w:p>
    <w:p>
      <w:r>
        <w:t>辣辣(01:24:39): 好的，拜拜！</w:t>
      </w:r>
    </w:p>
    <w:p>
      <w:r>
        <w:t>龚志威(01:</w:t>
      </w:r>
      <w:r>
        <w:rPr>
          <w:rFonts w:hint="eastAsia"/>
          <w:lang w:val="en-US" w:eastAsia="zh-CN"/>
        </w:rPr>
        <w:t>24</w:t>
      </w:r>
      <w:r>
        <w:t>:</w:t>
      </w:r>
      <w:r>
        <w:rPr>
          <w:rFonts w:hint="eastAsia"/>
          <w:lang w:val="en-US" w:eastAsia="zh-CN"/>
        </w:rPr>
        <w:t>4</w:t>
      </w:r>
      <w:r>
        <w:t>5):拜拜！</w:t>
      </w:r>
    </w:p>
    <w:p>
      <w:r>
        <w:rPr>
          <w:rFonts w:hint="eastAsia"/>
          <w:lang w:eastAsia="zh-CN"/>
        </w:rPr>
        <w:t>珍珍</w:t>
      </w:r>
      <w:r>
        <w:t>(01:24:</w:t>
      </w:r>
      <w:r>
        <w:rPr>
          <w:rFonts w:hint="eastAsia"/>
          <w:lang w:val="en-US" w:eastAsia="zh-CN"/>
        </w:rPr>
        <w:t>48</w:t>
      </w:r>
      <w:r>
        <w:t>): 拜拜！</w:t>
      </w:r>
    </w:p>
    <w:p/>
    <w:sectPr>
      <w:footerReference r:id="rId5" w:type="default"/>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r>
      <w:drawing>
        <wp:inline distT="0" distB="0" distL="114300" distR="114300">
          <wp:extent cx="1270000" cy="114935"/>
          <wp:effectExtent l="0" t="0" r="0" b="1206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stretch>
                    <a:fillRect/>
                  </a:stretch>
                </pic:blipFill>
                <pic:spPr>
                  <a:xfrm>
                    <a:off x="0" y="0"/>
                    <a:ext cx="1270000" cy="11545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00B47730"/>
    <w:rsid w:val="00034616"/>
    <w:rsid w:val="0006063C"/>
    <w:rsid w:val="0015074B"/>
    <w:rsid w:val="0029639D"/>
    <w:rsid w:val="00326F90"/>
    <w:rsid w:val="00AA1D8D"/>
    <w:rsid w:val="00B47730"/>
    <w:rsid w:val="00CB0664"/>
    <w:rsid w:val="00FC693F"/>
    <w:rsid w:val="018371D4"/>
    <w:rsid w:val="046C2C6E"/>
    <w:rsid w:val="058052E5"/>
    <w:rsid w:val="0FFE251D"/>
    <w:rsid w:val="11695052"/>
    <w:rsid w:val="149C0530"/>
    <w:rsid w:val="16072265"/>
    <w:rsid w:val="16DD0F19"/>
    <w:rsid w:val="1A5403CD"/>
    <w:rsid w:val="1A6D6D61"/>
    <w:rsid w:val="1DB5148E"/>
    <w:rsid w:val="200A3A07"/>
    <w:rsid w:val="235978A2"/>
    <w:rsid w:val="25A24058"/>
    <w:rsid w:val="27706BF2"/>
    <w:rsid w:val="2A793912"/>
    <w:rsid w:val="2C4704A2"/>
    <w:rsid w:val="31285F29"/>
    <w:rsid w:val="34097D18"/>
    <w:rsid w:val="34BB3502"/>
    <w:rsid w:val="366A5D9D"/>
    <w:rsid w:val="3AB807D8"/>
    <w:rsid w:val="3AF13CEA"/>
    <w:rsid w:val="3BE81931"/>
    <w:rsid w:val="3D994C24"/>
    <w:rsid w:val="49E723FC"/>
    <w:rsid w:val="4E5C4054"/>
    <w:rsid w:val="4F48636A"/>
    <w:rsid w:val="523C46FB"/>
    <w:rsid w:val="55D16BD5"/>
    <w:rsid w:val="5A0C3F82"/>
    <w:rsid w:val="5ABF2C51"/>
    <w:rsid w:val="61312A93"/>
    <w:rsid w:val="61791F42"/>
    <w:rsid w:val="64EA4DD2"/>
    <w:rsid w:val="666F66E4"/>
    <w:rsid w:val="68C944AE"/>
    <w:rsid w:val="784E74CE"/>
    <w:rsid w:val="7C30396B"/>
    <w:rsid w:val="7C9D7ECD"/>
    <w:rsid w:val="7CCE3ADD"/>
    <w:rsid w:val="7E385937"/>
    <w:rsid w:val="7E7123F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uiPriority="99" w:semiHidden="0" w:name="List"/>
    <w:lsdException w:uiPriority="99" w:semiHidden="0" w:name="List Bullet"/>
    <w:lsdException w:qFormat="1" w:uiPriority="99" w:semiHidden="0" w:name="List Number"/>
    <w:lsdException w:uiPriority="99" w:semiHidden="0" w:name="List 2"/>
    <w:lsdException w:qFormat="1"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qFormat="1"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semiHidden="0" w:name="Body Text"/>
    <w:lsdException w:uiPriority="99" w:name="Body Text Indent"/>
    <w:lsdException w:qFormat="1"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qFormat="1"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nhideWhenUsed="0" w:uiPriority="68" w:semiHidden="0" w:name="Medium Grid 2"/>
    <w:lsdException w:unhideWhenUsed="0" w:uiPriority="69" w:semiHidden="0" w:name="Medium Grid 3"/>
    <w:lsdException w:unhideWhenUsed="0" w:uiPriority="70" w:semiHidden="0" w:name="Dark List"/>
    <w:lsdException w:qFormat="1" w:unhideWhenUsed="0" w:uiPriority="71" w:semiHidden="0" w:name="Colorful Shading"/>
    <w:lsdException w:unhideWhenUsed="0" w:uiPriority="72" w:semiHidden="0" w:name="Colorful List"/>
    <w:lsdException w:qFormat="1"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68" w:semiHidden="0" w:name="Medium Grid 2 Accent 1"/>
    <w:lsdException w:unhideWhenUsed="0" w:uiPriority="69" w:semiHidden="0" w:name="Medium Grid 3 Accent 1"/>
    <w:lsdException w:unhideWhenUsed="0" w:uiPriority="70" w:semiHidden="0" w:name="Dark List Accent 1"/>
    <w:lsdException w:qFormat="1"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qFormat="1"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qFormat="1"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qFormat="1" w:unhideWhenUsed="0" w:uiPriority="71" w:semiHidden="0" w:name="Colorful Shading Accent 3"/>
    <w:lsdException w:qFormat="1"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qFormat="1"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qFormat="1"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qFormat="1" w:unhideWhenUsed="0" w:uiPriority="72" w:semiHidden="0" w:name="Colorful List Accent 5"/>
    <w:lsdException w:unhideWhenUsed="0" w:uiPriority="73" w:semiHidden="0" w:name="Colorful Grid Accent 5"/>
    <w:lsdException w:unhideWhenUsed="0" w:uiPriority="60" w:semiHidden="0" w:name="Light Shading Accent 6"/>
    <w:lsdException w:qFormat="1"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qFormat="1"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qFormat="1" w:unhideWhenUsed="0" w:uiPriority="73" w:semiHidden="0" w:name="Colorful Grid Accent 6"/>
  </w:latentStyles>
  <w:style w:type="paragraph" w:default="1" w:styleId="1">
    <w:name w:val="Normal"/>
    <w:autoRedefine/>
    <w:qFormat/>
    <w:uiPriority w:val="0"/>
    <w:pPr>
      <w:spacing w:after="200" w:line="276" w:lineRule="auto"/>
    </w:pPr>
    <w:rPr>
      <w:rFonts w:ascii="宋体" w:hAnsi="宋体" w:eastAsia="宋体" w:cstheme="minorBidi"/>
      <w:sz w:val="22"/>
      <w:szCs w:val="22"/>
      <w:lang w:val="en-US" w:eastAsia="en-US" w:bidi="ar-SA"/>
    </w:rPr>
  </w:style>
  <w:style w:type="paragraph" w:styleId="3">
    <w:name w:val="heading 1"/>
    <w:basedOn w:val="1"/>
    <w:next w:val="1"/>
    <w:link w:val="138"/>
    <w:autoRedefine/>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autoRedefine/>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autoRedefine/>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autoRedefine/>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autoRedefine/>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autoRedefine/>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autoRedefine/>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autoRedefine/>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autoRedefine/>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autoRedefine/>
    <w:semiHidden/>
    <w:unhideWhenUsed/>
    <w:qFormat/>
    <w:uiPriority w:val="1"/>
  </w:style>
  <w:style w:type="table" w:default="1" w:styleId="32">
    <w:name w:val="Normal Table"/>
    <w:autoRedefine/>
    <w:semiHidden/>
    <w:unhideWhenUsed/>
    <w:qFormat/>
    <w:uiPriority w:val="99"/>
    <w:tblPr>
      <w:tblCellMar>
        <w:top w:w="0" w:type="dxa"/>
        <w:left w:w="108" w:type="dxa"/>
        <w:bottom w:w="0" w:type="dxa"/>
        <w:right w:w="108" w:type="dxa"/>
      </w:tblCellMar>
    </w:tblPr>
  </w:style>
  <w:style w:type="paragraph" w:styleId="2">
    <w:name w:val="macro"/>
    <w:link w:val="147"/>
    <w:autoRedefine/>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autoRedefine/>
    <w:unhideWhenUsed/>
    <w:qFormat/>
    <w:uiPriority w:val="99"/>
    <w:pPr>
      <w:ind w:left="1080" w:hanging="360"/>
      <w:contextualSpacing/>
    </w:pPr>
  </w:style>
  <w:style w:type="paragraph" w:styleId="13">
    <w:name w:val="List Number 2"/>
    <w:basedOn w:val="1"/>
    <w:autoRedefine/>
    <w:unhideWhenUsed/>
    <w:qFormat/>
    <w:uiPriority w:val="99"/>
    <w:pPr>
      <w:numPr>
        <w:ilvl w:val="0"/>
        <w:numId w:val="1"/>
      </w:numPr>
      <w:contextualSpacing/>
    </w:pPr>
  </w:style>
  <w:style w:type="paragraph" w:styleId="14">
    <w:name w:val="List Number"/>
    <w:basedOn w:val="1"/>
    <w:autoRedefine/>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6"/>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4"/>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autoRedefine/>
    <w:unhideWhenUsed/>
    <w:qFormat/>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6"/>
    <w:autoRedefine/>
    <w:unhideWhenUsed/>
    <w:qFormat/>
    <w:uiPriority w:val="99"/>
    <w:pPr>
      <w:tabs>
        <w:tab w:val="center" w:pos="4680"/>
        <w:tab w:val="right" w:pos="9360"/>
      </w:tabs>
      <w:spacing w:after="0" w:line="240" w:lineRule="auto"/>
    </w:pPr>
  </w:style>
  <w:style w:type="paragraph" w:styleId="25">
    <w:name w:val="header"/>
    <w:basedOn w:val="1"/>
    <w:link w:val="135"/>
    <w:unhideWhenUsed/>
    <w:uiPriority w:val="99"/>
    <w:pPr>
      <w:tabs>
        <w:tab w:val="center" w:pos="4680"/>
        <w:tab w:val="right" w:pos="9360"/>
      </w:tabs>
      <w:spacing w:after="0" w:line="240" w:lineRule="auto"/>
    </w:pPr>
  </w:style>
  <w:style w:type="paragraph" w:styleId="26">
    <w:name w:val="Subtitle"/>
    <w:basedOn w:val="1"/>
    <w:next w:val="1"/>
    <w:link w:val="142"/>
    <w:autoRedefine/>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5"/>
    <w:autoRedefine/>
    <w:unhideWhenUsed/>
    <w:qFormat/>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List Continue 3"/>
    <w:basedOn w:val="1"/>
    <w:unhideWhenUsed/>
    <w:uiPriority w:val="99"/>
    <w:pPr>
      <w:spacing w:after="120"/>
      <w:ind w:left="1080"/>
      <w:contextualSpacing/>
    </w:pPr>
  </w:style>
  <w:style w:type="paragraph" w:styleId="31">
    <w:name w:val="Title"/>
    <w:basedOn w:val="1"/>
    <w:next w:val="1"/>
    <w:link w:val="141"/>
    <w:autoRedefine/>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autoRedefine/>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autoRedefine/>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autoRedefine/>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autoRedefine/>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autoRedefine/>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autoRedefine/>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autoRedefine/>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autoRedefine/>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autoRedefine/>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autoRedefine/>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autoRedefine/>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autoRedefine/>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autoRedefine/>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autoRedefine/>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autoRedefine/>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autoRedefine/>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autoRedefine/>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autoRedefine/>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autoRedefine/>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autoRedefine/>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autoRedefine/>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autoRedefine/>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uiPriority w:val="99"/>
  </w:style>
  <w:style w:type="character" w:customStyle="1" w:styleId="136">
    <w:name w:val="Footer Char"/>
    <w:basedOn w:val="132"/>
    <w:link w:val="24"/>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uiPriority w:val="99"/>
  </w:style>
  <w:style w:type="character" w:customStyle="1" w:styleId="145">
    <w:name w:val="Body Text 2 Char"/>
    <w:basedOn w:val="132"/>
    <w:link w:val="28"/>
    <w:uiPriority w:val="99"/>
  </w:style>
  <w:style w:type="character" w:customStyle="1" w:styleId="146">
    <w:name w:val="Body Text 3 Char"/>
    <w:basedOn w:val="132"/>
    <w:link w:val="17"/>
    <w:uiPriority w:val="99"/>
    <w:rPr>
      <w:sz w:val="16"/>
      <w:szCs w:val="16"/>
    </w:rPr>
  </w:style>
  <w:style w:type="character" w:customStyle="1" w:styleId="147">
    <w:name w:val="Macro Text Char"/>
    <w:basedOn w:val="132"/>
    <w:link w:val="2"/>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uiPriority w:val="29"/>
    <w:rPr>
      <w:i/>
      <w:iCs/>
      <w:color w:val="000000" w:themeColor="text1"/>
      <w14:textFill>
        <w14:solidFill>
          <w14:schemeClr w14:val="tx1"/>
        </w14:solidFill>
      </w14:textFill>
    </w:rPr>
  </w:style>
  <w:style w:type="character" w:customStyle="1" w:styleId="150">
    <w:name w:val="Heading 4 Char"/>
    <w:basedOn w:val="132"/>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11916</Words>
  <Characters>14426</Characters>
  <Lines>0</Lines>
  <Paragraphs>0</Paragraphs>
  <TotalTime>20</TotalTime>
  <ScaleCrop>false</ScaleCrop>
  <LinksUpToDate>false</LinksUpToDate>
  <CharactersWithSpaces>14607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Million·J</cp:lastModifiedBy>
  <dcterms:modified xsi:type="dcterms:W3CDTF">2024-05-26T08:02:53Z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3BE39DACFF3B4DEBA87F72D09E064391_12</vt:lpwstr>
  </property>
</Properties>
</file>